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938FB" w14:textId="77777777" w:rsidR="001D2564" w:rsidRPr="008475EB" w:rsidRDefault="001D2564" w:rsidP="001D2564">
      <w:pPr>
        <w:jc w:val="right"/>
        <w:rPr>
          <w:rFonts w:eastAsia="PMingLiU"/>
          <w:b/>
          <w:i/>
          <w:sz w:val="28"/>
          <w:szCs w:val="28"/>
        </w:rPr>
      </w:pPr>
      <w:r>
        <w:rPr>
          <w:rFonts w:eastAsia="PMingLiU"/>
          <w:b/>
          <w:i/>
          <w:sz w:val="28"/>
          <w:szCs w:val="28"/>
        </w:rPr>
        <w:t xml:space="preserve">Приложение </w:t>
      </w:r>
      <w:r w:rsidR="00095966">
        <w:rPr>
          <w:rFonts w:eastAsia="PMingLiU"/>
          <w:b/>
          <w:i/>
          <w:sz w:val="28"/>
          <w:szCs w:val="28"/>
          <w:lang w:val="en-US"/>
        </w:rPr>
        <w:t>II</w:t>
      </w:r>
      <w:r>
        <w:rPr>
          <w:rFonts w:eastAsia="PMingLiU"/>
          <w:b/>
          <w:i/>
          <w:sz w:val="28"/>
          <w:szCs w:val="28"/>
          <w:lang w:val="en-US"/>
        </w:rPr>
        <w:t>I</w:t>
      </w:r>
      <w:r w:rsidR="008475EB">
        <w:rPr>
          <w:rFonts w:eastAsia="PMingLiU"/>
          <w:b/>
          <w:i/>
          <w:sz w:val="28"/>
          <w:szCs w:val="28"/>
        </w:rPr>
        <w:t>.2</w:t>
      </w:r>
    </w:p>
    <w:p w14:paraId="25ABC330" w14:textId="77777777" w:rsidR="001D2564" w:rsidRDefault="001D2564" w:rsidP="001D2564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 программе СПО 11.02.15 «Инфокоммуникационные сети и системы связи»</w:t>
      </w:r>
    </w:p>
    <w:p w14:paraId="496BBF49" w14:textId="77777777" w:rsidR="001D2564" w:rsidRDefault="001D2564" w:rsidP="001D2564">
      <w:pPr>
        <w:spacing w:line="360" w:lineRule="auto"/>
        <w:jc w:val="both"/>
        <w:rPr>
          <w:bCs/>
          <w:sz w:val="28"/>
          <w:szCs w:val="28"/>
        </w:rPr>
      </w:pPr>
    </w:p>
    <w:p w14:paraId="45962BDC" w14:textId="77777777" w:rsidR="001D2564" w:rsidRDefault="001D2564" w:rsidP="001D2564">
      <w:pPr>
        <w:spacing w:line="360" w:lineRule="auto"/>
        <w:jc w:val="both"/>
        <w:rPr>
          <w:bCs/>
          <w:sz w:val="28"/>
          <w:szCs w:val="28"/>
        </w:rPr>
      </w:pPr>
    </w:p>
    <w:p w14:paraId="2D1D76AF" w14:textId="77777777" w:rsidR="001D2564" w:rsidRDefault="001D2564" w:rsidP="001D2564">
      <w:pPr>
        <w:spacing w:line="360" w:lineRule="auto"/>
        <w:jc w:val="both"/>
        <w:rPr>
          <w:bCs/>
          <w:sz w:val="28"/>
          <w:szCs w:val="28"/>
        </w:rPr>
      </w:pPr>
    </w:p>
    <w:p w14:paraId="5E5ED04B" w14:textId="77777777" w:rsidR="001D2564" w:rsidRDefault="001D2564" w:rsidP="001D2564">
      <w:pPr>
        <w:spacing w:line="360" w:lineRule="auto"/>
        <w:jc w:val="both"/>
        <w:rPr>
          <w:bCs/>
          <w:sz w:val="28"/>
          <w:szCs w:val="28"/>
        </w:rPr>
      </w:pPr>
    </w:p>
    <w:p w14:paraId="7669BA57" w14:textId="77777777" w:rsidR="001D2564" w:rsidRDefault="001D2564" w:rsidP="001D2564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практики</w:t>
      </w:r>
    </w:p>
    <w:p w14:paraId="511E876D" w14:textId="77777777" w:rsidR="001D2564" w:rsidRPr="003B6E00" w:rsidRDefault="001D2564" w:rsidP="001D2564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по профессиональному модулю </w:t>
      </w:r>
    </w:p>
    <w:p w14:paraId="1B3E4920" w14:textId="77777777" w:rsidR="001D2564" w:rsidRPr="003B6E00" w:rsidRDefault="001D2564" w:rsidP="001D2564">
      <w:pPr>
        <w:jc w:val="center"/>
        <w:rPr>
          <w:b/>
          <w:bCs/>
          <w:caps/>
          <w:sz w:val="28"/>
          <w:szCs w:val="28"/>
        </w:rPr>
      </w:pPr>
    </w:p>
    <w:p w14:paraId="3F881303" w14:textId="77777777" w:rsidR="001D2564" w:rsidRPr="005022DB" w:rsidRDefault="001D2564" w:rsidP="001D2564">
      <w:pPr>
        <w:jc w:val="center"/>
        <w:rPr>
          <w:b/>
          <w:szCs w:val="28"/>
        </w:rPr>
      </w:pPr>
      <w:r w:rsidRPr="005022DB">
        <w:rPr>
          <w:b/>
          <w:szCs w:val="28"/>
        </w:rPr>
        <w:t>ПМ.02 ТЕХНИЧЕСКАЯ ЭКСПЛУАТАЦИЯ ИНФОКОММУНИКАЦИОННЫХ СИСТЕМ СВЯЗИ</w:t>
      </w:r>
    </w:p>
    <w:p w14:paraId="624E3161" w14:textId="77777777" w:rsidR="001D2564" w:rsidRDefault="001D2564" w:rsidP="001D2564">
      <w:pPr>
        <w:spacing w:line="360" w:lineRule="auto"/>
        <w:jc w:val="both"/>
        <w:rPr>
          <w:bCs/>
          <w:sz w:val="28"/>
          <w:szCs w:val="28"/>
        </w:rPr>
      </w:pPr>
    </w:p>
    <w:p w14:paraId="6CC94787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00C9F876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5F4D886E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3C77BB54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585A62E0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1E9011A8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18020B30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2173E9E9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76E14F55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3CAD58DB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61368F77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052AB422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524D1F0B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73ACC6A7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464DF6D1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38029D66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575D13FE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28D4CB1F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0681218F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22F10E64" w14:textId="5B569B0A" w:rsidR="001D2564" w:rsidRDefault="001D2564" w:rsidP="001D2564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9C0154">
        <w:rPr>
          <w:bCs/>
          <w:sz w:val="28"/>
          <w:szCs w:val="28"/>
        </w:rPr>
        <w:t>21</w:t>
      </w:r>
    </w:p>
    <w:p w14:paraId="14C1E8F3" w14:textId="77777777" w:rsidR="001D2564" w:rsidRDefault="001D2564" w:rsidP="001D2564">
      <w:pPr>
        <w:spacing w:line="360" w:lineRule="auto"/>
        <w:jc w:val="both"/>
        <w:rPr>
          <w:b/>
          <w:bCs/>
          <w:sz w:val="28"/>
          <w:szCs w:val="28"/>
        </w:rPr>
      </w:pPr>
    </w:p>
    <w:p w14:paraId="6E1264DA" w14:textId="77777777" w:rsidR="001D2564" w:rsidRDefault="001D2564" w:rsidP="001D2564">
      <w:pPr>
        <w:rPr>
          <w:b/>
          <w:bCs/>
          <w:caps/>
        </w:rPr>
      </w:pPr>
      <w:r>
        <w:rPr>
          <w:caps/>
          <w:sz w:val="28"/>
          <w:szCs w:val="28"/>
        </w:rPr>
        <w:t>РазработчикИ:</w:t>
      </w:r>
      <w:r>
        <w:rPr>
          <w:b/>
          <w:bCs/>
          <w:caps/>
        </w:rPr>
        <w:tab/>
      </w:r>
    </w:p>
    <w:p w14:paraId="52B3F056" w14:textId="77777777" w:rsidR="001D2564" w:rsidRDefault="001D2564" w:rsidP="001D2564">
      <w:pPr>
        <w:rPr>
          <w:b/>
          <w:bCs/>
          <w:cap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5"/>
        <w:gridCol w:w="3165"/>
        <w:gridCol w:w="3165"/>
      </w:tblGrid>
      <w:tr w:rsidR="001D2564" w14:paraId="13196236" w14:textId="77777777" w:rsidTr="00303E7F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F7DF" w14:textId="77777777" w:rsidR="001D2564" w:rsidRDefault="001D2564" w:rsidP="00303E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CFDAE" w14:textId="77777777" w:rsidR="001D2564" w:rsidRDefault="001D2564" w:rsidP="00303E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C39F" w14:textId="77777777" w:rsidR="001D2564" w:rsidRDefault="001D2564" w:rsidP="00303E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Инициалы, фамилия</w:t>
            </w:r>
          </w:p>
        </w:tc>
      </w:tr>
      <w:tr w:rsidR="001D2564" w14:paraId="32DB9464" w14:textId="77777777" w:rsidTr="00303E7F"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74FA" w14:textId="77777777" w:rsidR="001D2564" w:rsidRDefault="001D2564" w:rsidP="00303E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ГБПОУ «УКРТБ»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97FF9" w14:textId="77777777" w:rsidR="001D2564" w:rsidRDefault="001D2564" w:rsidP="00303E7F">
            <w:pPr>
              <w:tabs>
                <w:tab w:val="right" w:pos="294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  <w:p w14:paraId="3E5F558A" w14:textId="77777777" w:rsidR="001D2564" w:rsidRDefault="001D2564" w:rsidP="00303E7F">
            <w:pPr>
              <w:tabs>
                <w:tab w:val="right" w:pos="294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600E" w14:textId="77777777" w:rsidR="001D2564" w:rsidRDefault="001D2564" w:rsidP="00303E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Елистратова Э.Р.</w:t>
            </w:r>
          </w:p>
          <w:p w14:paraId="34AED985" w14:textId="77777777" w:rsidR="001D2564" w:rsidRPr="005022DB" w:rsidRDefault="001D2564" w:rsidP="00303E7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Якупова А.С.</w:t>
            </w:r>
          </w:p>
        </w:tc>
      </w:tr>
    </w:tbl>
    <w:p w14:paraId="2CD88856" w14:textId="77777777" w:rsidR="001D2564" w:rsidRDefault="001D2564" w:rsidP="001D2564">
      <w:pPr>
        <w:rPr>
          <w:b/>
          <w:bCs/>
          <w:sz w:val="28"/>
          <w:szCs w:val="28"/>
        </w:rPr>
      </w:pPr>
    </w:p>
    <w:p w14:paraId="09F31413" w14:textId="77777777" w:rsidR="001D2564" w:rsidRDefault="001D2564" w:rsidP="001D2564">
      <w:pPr>
        <w:rPr>
          <w:b/>
          <w:bCs/>
          <w:sz w:val="28"/>
          <w:szCs w:val="28"/>
        </w:rPr>
      </w:pPr>
    </w:p>
    <w:p w14:paraId="4D55E5A8" w14:textId="77777777" w:rsidR="001D2564" w:rsidRDefault="001D2564" w:rsidP="001D2564">
      <w:pPr>
        <w:jc w:val="center"/>
        <w:rPr>
          <w:sz w:val="28"/>
          <w:szCs w:val="28"/>
        </w:rPr>
      </w:pPr>
      <w:r>
        <w:rPr>
          <w:b/>
        </w:rPr>
        <w:t>Содержание</w:t>
      </w:r>
    </w:p>
    <w:p w14:paraId="7358462E" w14:textId="77777777" w:rsidR="001D2564" w:rsidRDefault="001D2564" w:rsidP="001D2564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15"/>
        <w:gridCol w:w="657"/>
      </w:tblGrid>
      <w:tr w:rsidR="001D2564" w14:paraId="794C418D" w14:textId="77777777" w:rsidTr="00303E7F">
        <w:tc>
          <w:tcPr>
            <w:tcW w:w="9180" w:type="dxa"/>
          </w:tcPr>
          <w:p w14:paraId="1C893EFC" w14:textId="77777777" w:rsidR="001D2564" w:rsidRDefault="001D2564" w:rsidP="00303E7F">
            <w:pPr>
              <w:jc w:val="center"/>
            </w:pPr>
          </w:p>
        </w:tc>
        <w:tc>
          <w:tcPr>
            <w:tcW w:w="673" w:type="dxa"/>
            <w:hideMark/>
          </w:tcPr>
          <w:p w14:paraId="58420F27" w14:textId="77777777" w:rsidR="001D2564" w:rsidRDefault="001D2564" w:rsidP="00303E7F"/>
        </w:tc>
      </w:tr>
      <w:tr w:rsidR="001D2564" w14:paraId="32CFC1D7" w14:textId="77777777" w:rsidTr="00303E7F">
        <w:tc>
          <w:tcPr>
            <w:tcW w:w="9180" w:type="dxa"/>
          </w:tcPr>
          <w:p w14:paraId="7D7BBE1F" w14:textId="77777777" w:rsidR="001D2564" w:rsidRDefault="001D2564" w:rsidP="00303E7F">
            <w:pPr>
              <w:jc w:val="center"/>
            </w:pPr>
          </w:p>
        </w:tc>
        <w:tc>
          <w:tcPr>
            <w:tcW w:w="673" w:type="dxa"/>
          </w:tcPr>
          <w:p w14:paraId="0F39ADDD" w14:textId="77777777" w:rsidR="001D2564" w:rsidRDefault="001D2564" w:rsidP="00303E7F"/>
        </w:tc>
      </w:tr>
      <w:tr w:rsidR="001D2564" w14:paraId="6C2D67DC" w14:textId="77777777" w:rsidTr="00303E7F">
        <w:tc>
          <w:tcPr>
            <w:tcW w:w="9180" w:type="dxa"/>
            <w:hideMark/>
          </w:tcPr>
          <w:p w14:paraId="674C24AD" w14:textId="77777777" w:rsidR="001D2564" w:rsidRDefault="001D2564" w:rsidP="00303E7F">
            <w:r>
              <w:t>Структура и содержание практики</w:t>
            </w:r>
          </w:p>
        </w:tc>
        <w:tc>
          <w:tcPr>
            <w:tcW w:w="673" w:type="dxa"/>
            <w:hideMark/>
          </w:tcPr>
          <w:p w14:paraId="6F27FD4D" w14:textId="77777777" w:rsidR="001D2564" w:rsidRDefault="001D2564" w:rsidP="00303E7F">
            <w:pPr>
              <w:jc w:val="center"/>
            </w:pPr>
          </w:p>
        </w:tc>
      </w:tr>
      <w:tr w:rsidR="001D2564" w14:paraId="0D2234BC" w14:textId="77777777" w:rsidTr="00303E7F">
        <w:tc>
          <w:tcPr>
            <w:tcW w:w="9180" w:type="dxa"/>
          </w:tcPr>
          <w:p w14:paraId="24F64A8D" w14:textId="77777777" w:rsidR="001D2564" w:rsidRDefault="001D2564" w:rsidP="00303E7F"/>
        </w:tc>
        <w:tc>
          <w:tcPr>
            <w:tcW w:w="673" w:type="dxa"/>
          </w:tcPr>
          <w:p w14:paraId="1796BECB" w14:textId="77777777" w:rsidR="001D2564" w:rsidRDefault="001D2564" w:rsidP="00303E7F">
            <w:pPr>
              <w:jc w:val="center"/>
            </w:pPr>
          </w:p>
        </w:tc>
      </w:tr>
      <w:tr w:rsidR="001D2564" w14:paraId="499C57B0" w14:textId="77777777" w:rsidTr="00303E7F">
        <w:tc>
          <w:tcPr>
            <w:tcW w:w="9180" w:type="dxa"/>
            <w:hideMark/>
          </w:tcPr>
          <w:p w14:paraId="744DD29B" w14:textId="77777777" w:rsidR="001D2564" w:rsidRDefault="001D2564" w:rsidP="00303E7F">
            <w:r>
              <w:t>Цели и задачи практики</w:t>
            </w:r>
          </w:p>
        </w:tc>
        <w:tc>
          <w:tcPr>
            <w:tcW w:w="673" w:type="dxa"/>
            <w:hideMark/>
          </w:tcPr>
          <w:p w14:paraId="68957AFE" w14:textId="77777777" w:rsidR="001D2564" w:rsidRDefault="001D2564" w:rsidP="00303E7F">
            <w:pPr>
              <w:jc w:val="center"/>
            </w:pPr>
          </w:p>
        </w:tc>
      </w:tr>
      <w:tr w:rsidR="001D2564" w14:paraId="7ACB5AC8" w14:textId="77777777" w:rsidTr="00303E7F">
        <w:tc>
          <w:tcPr>
            <w:tcW w:w="9180" w:type="dxa"/>
          </w:tcPr>
          <w:p w14:paraId="0DDCC69E" w14:textId="77777777" w:rsidR="001D2564" w:rsidRDefault="001D2564" w:rsidP="00303E7F"/>
        </w:tc>
        <w:tc>
          <w:tcPr>
            <w:tcW w:w="673" w:type="dxa"/>
          </w:tcPr>
          <w:p w14:paraId="69BC6068" w14:textId="77777777" w:rsidR="001D2564" w:rsidRDefault="001D2564" w:rsidP="00303E7F">
            <w:pPr>
              <w:jc w:val="center"/>
            </w:pPr>
          </w:p>
        </w:tc>
      </w:tr>
      <w:tr w:rsidR="001D2564" w14:paraId="11D48FCB" w14:textId="77777777" w:rsidTr="00303E7F">
        <w:tc>
          <w:tcPr>
            <w:tcW w:w="9180" w:type="dxa"/>
            <w:hideMark/>
          </w:tcPr>
          <w:p w14:paraId="6666A529" w14:textId="77777777" w:rsidR="001D2564" w:rsidRDefault="001D2564" w:rsidP="00303E7F">
            <w:r>
              <w:t>Планируемые результаты освоения программы практики</w:t>
            </w:r>
          </w:p>
        </w:tc>
        <w:tc>
          <w:tcPr>
            <w:tcW w:w="673" w:type="dxa"/>
            <w:hideMark/>
          </w:tcPr>
          <w:p w14:paraId="0ADB1580" w14:textId="77777777" w:rsidR="001D2564" w:rsidRDefault="001D2564" w:rsidP="00303E7F">
            <w:pPr>
              <w:jc w:val="center"/>
            </w:pPr>
          </w:p>
        </w:tc>
      </w:tr>
      <w:tr w:rsidR="001D2564" w14:paraId="15AEAD29" w14:textId="77777777" w:rsidTr="00303E7F">
        <w:tc>
          <w:tcPr>
            <w:tcW w:w="9180" w:type="dxa"/>
          </w:tcPr>
          <w:p w14:paraId="229D0C61" w14:textId="77777777" w:rsidR="001D2564" w:rsidRDefault="001D2564" w:rsidP="00303E7F"/>
        </w:tc>
        <w:tc>
          <w:tcPr>
            <w:tcW w:w="673" w:type="dxa"/>
          </w:tcPr>
          <w:p w14:paraId="7DF0B076" w14:textId="77777777" w:rsidR="001D2564" w:rsidRDefault="001D2564" w:rsidP="00303E7F">
            <w:pPr>
              <w:jc w:val="center"/>
            </w:pPr>
          </w:p>
        </w:tc>
      </w:tr>
      <w:tr w:rsidR="001D2564" w14:paraId="7D03B6F6" w14:textId="77777777" w:rsidTr="00303E7F">
        <w:tc>
          <w:tcPr>
            <w:tcW w:w="9180" w:type="dxa"/>
            <w:hideMark/>
          </w:tcPr>
          <w:p w14:paraId="6935AEF8" w14:textId="77777777" w:rsidR="001D2564" w:rsidRDefault="001D2564" w:rsidP="00303E7F">
            <w:r>
              <w:t>Требования к оформлению отчета</w:t>
            </w:r>
          </w:p>
        </w:tc>
        <w:tc>
          <w:tcPr>
            <w:tcW w:w="673" w:type="dxa"/>
            <w:hideMark/>
          </w:tcPr>
          <w:p w14:paraId="4B865F52" w14:textId="77777777" w:rsidR="001D2564" w:rsidRDefault="001D2564" w:rsidP="00303E7F">
            <w:pPr>
              <w:jc w:val="center"/>
            </w:pPr>
          </w:p>
        </w:tc>
      </w:tr>
      <w:tr w:rsidR="001D2564" w14:paraId="531C90F2" w14:textId="77777777" w:rsidTr="00303E7F">
        <w:tc>
          <w:tcPr>
            <w:tcW w:w="9180" w:type="dxa"/>
          </w:tcPr>
          <w:p w14:paraId="128EE3F8" w14:textId="77777777" w:rsidR="001D2564" w:rsidRDefault="001D2564" w:rsidP="00303E7F"/>
        </w:tc>
        <w:tc>
          <w:tcPr>
            <w:tcW w:w="673" w:type="dxa"/>
          </w:tcPr>
          <w:p w14:paraId="0ECC6A74" w14:textId="77777777" w:rsidR="001D2564" w:rsidRDefault="001D2564" w:rsidP="00303E7F">
            <w:pPr>
              <w:jc w:val="center"/>
            </w:pPr>
          </w:p>
        </w:tc>
      </w:tr>
      <w:tr w:rsidR="001D2564" w14:paraId="05E1BFA5" w14:textId="77777777" w:rsidTr="00303E7F">
        <w:tc>
          <w:tcPr>
            <w:tcW w:w="9180" w:type="dxa"/>
            <w:hideMark/>
          </w:tcPr>
          <w:p w14:paraId="09F18595" w14:textId="77777777" w:rsidR="001D2564" w:rsidRDefault="001D2564" w:rsidP="00303E7F">
            <w:r>
              <w:t>Требования к соблюдению техники безопасности и пожарной безопасности</w:t>
            </w:r>
          </w:p>
        </w:tc>
        <w:tc>
          <w:tcPr>
            <w:tcW w:w="673" w:type="dxa"/>
            <w:hideMark/>
          </w:tcPr>
          <w:p w14:paraId="119E6DAA" w14:textId="77777777" w:rsidR="001D2564" w:rsidRDefault="001D2564" w:rsidP="00303E7F">
            <w:pPr>
              <w:jc w:val="center"/>
            </w:pPr>
          </w:p>
        </w:tc>
      </w:tr>
      <w:tr w:rsidR="001D2564" w14:paraId="67AD68ED" w14:textId="77777777" w:rsidTr="00303E7F">
        <w:tc>
          <w:tcPr>
            <w:tcW w:w="9180" w:type="dxa"/>
          </w:tcPr>
          <w:p w14:paraId="4081C8DA" w14:textId="77777777" w:rsidR="001D2564" w:rsidRDefault="001D2564" w:rsidP="00303E7F"/>
        </w:tc>
        <w:tc>
          <w:tcPr>
            <w:tcW w:w="673" w:type="dxa"/>
            <w:hideMark/>
          </w:tcPr>
          <w:p w14:paraId="4E03179B" w14:textId="77777777" w:rsidR="001D2564" w:rsidRDefault="001D2564" w:rsidP="00303E7F">
            <w:pPr>
              <w:jc w:val="center"/>
            </w:pPr>
          </w:p>
        </w:tc>
      </w:tr>
      <w:tr w:rsidR="001D2564" w14:paraId="2DFA1684" w14:textId="77777777" w:rsidTr="00303E7F">
        <w:tc>
          <w:tcPr>
            <w:tcW w:w="9180" w:type="dxa"/>
            <w:hideMark/>
          </w:tcPr>
          <w:p w14:paraId="029F4137" w14:textId="77777777" w:rsidR="001D2564" w:rsidRDefault="001D2564" w:rsidP="00303E7F">
            <w:r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73" w:type="dxa"/>
            <w:hideMark/>
          </w:tcPr>
          <w:p w14:paraId="32958AC9" w14:textId="77777777" w:rsidR="001D2564" w:rsidRDefault="001D2564" w:rsidP="00303E7F">
            <w:pPr>
              <w:jc w:val="center"/>
            </w:pPr>
          </w:p>
        </w:tc>
      </w:tr>
      <w:tr w:rsidR="001D2564" w14:paraId="138672B9" w14:textId="77777777" w:rsidTr="00303E7F">
        <w:tc>
          <w:tcPr>
            <w:tcW w:w="9180" w:type="dxa"/>
          </w:tcPr>
          <w:p w14:paraId="6E3E9A18" w14:textId="77777777" w:rsidR="001D2564" w:rsidRDefault="001D2564" w:rsidP="00303E7F"/>
        </w:tc>
        <w:tc>
          <w:tcPr>
            <w:tcW w:w="673" w:type="dxa"/>
          </w:tcPr>
          <w:p w14:paraId="72AA8A3E" w14:textId="77777777" w:rsidR="001D2564" w:rsidRDefault="001D2564" w:rsidP="00303E7F">
            <w:pPr>
              <w:jc w:val="center"/>
            </w:pPr>
          </w:p>
        </w:tc>
      </w:tr>
      <w:tr w:rsidR="001D2564" w14:paraId="082C2559" w14:textId="77777777" w:rsidTr="00303E7F">
        <w:tc>
          <w:tcPr>
            <w:tcW w:w="9180" w:type="dxa"/>
            <w:hideMark/>
          </w:tcPr>
          <w:p w14:paraId="27EBE2F9" w14:textId="77777777" w:rsidR="001D2564" w:rsidRDefault="001D2564" w:rsidP="00303E7F">
            <w:r>
              <w:t>Аттестационный лист (задание на практику)</w:t>
            </w:r>
          </w:p>
        </w:tc>
        <w:tc>
          <w:tcPr>
            <w:tcW w:w="673" w:type="dxa"/>
            <w:hideMark/>
          </w:tcPr>
          <w:p w14:paraId="1F6F340A" w14:textId="77777777" w:rsidR="001D2564" w:rsidRDefault="001D2564" w:rsidP="00303E7F">
            <w:pPr>
              <w:jc w:val="center"/>
            </w:pPr>
          </w:p>
        </w:tc>
      </w:tr>
    </w:tbl>
    <w:p w14:paraId="20A18646" w14:textId="77777777" w:rsidR="001D2564" w:rsidRDefault="001D2564" w:rsidP="001D2564">
      <w:pPr>
        <w:jc w:val="center"/>
        <w:rPr>
          <w:b/>
        </w:rPr>
      </w:pPr>
    </w:p>
    <w:p w14:paraId="6FA8F515" w14:textId="77777777" w:rsidR="001D2564" w:rsidRDefault="001D2564" w:rsidP="001D2564">
      <w:pPr>
        <w:jc w:val="center"/>
        <w:rPr>
          <w:b/>
        </w:rPr>
      </w:pPr>
    </w:p>
    <w:p w14:paraId="3FCF15AC" w14:textId="77777777" w:rsidR="001D2564" w:rsidRDefault="001D2564" w:rsidP="001D2564">
      <w:pPr>
        <w:jc w:val="center"/>
        <w:rPr>
          <w:b/>
        </w:rPr>
      </w:pPr>
    </w:p>
    <w:p w14:paraId="067F48D2" w14:textId="77777777" w:rsidR="001D2564" w:rsidRDefault="001D2564" w:rsidP="001D2564">
      <w:pPr>
        <w:jc w:val="center"/>
        <w:rPr>
          <w:b/>
        </w:rPr>
      </w:pPr>
    </w:p>
    <w:p w14:paraId="5C1951E4" w14:textId="77777777" w:rsidR="001D2564" w:rsidRDefault="001D2564" w:rsidP="00A05F15">
      <w:pPr>
        <w:jc w:val="center"/>
        <w:rPr>
          <w:b/>
        </w:rPr>
      </w:pPr>
    </w:p>
    <w:p w14:paraId="52677B1B" w14:textId="77777777" w:rsidR="001D2564" w:rsidRDefault="001D2564" w:rsidP="00A05F15">
      <w:pPr>
        <w:jc w:val="center"/>
        <w:rPr>
          <w:b/>
        </w:rPr>
      </w:pPr>
    </w:p>
    <w:p w14:paraId="66EAAE7F" w14:textId="77777777" w:rsidR="001D2564" w:rsidRDefault="001D2564" w:rsidP="00A05F15">
      <w:pPr>
        <w:jc w:val="center"/>
        <w:rPr>
          <w:b/>
        </w:rPr>
      </w:pPr>
    </w:p>
    <w:p w14:paraId="5435295C" w14:textId="77777777" w:rsidR="001D2564" w:rsidRDefault="001D2564" w:rsidP="00A05F15">
      <w:pPr>
        <w:jc w:val="center"/>
        <w:rPr>
          <w:b/>
        </w:rPr>
      </w:pPr>
    </w:p>
    <w:p w14:paraId="1680857E" w14:textId="77777777" w:rsidR="001D2564" w:rsidRDefault="001D2564" w:rsidP="00A05F15">
      <w:pPr>
        <w:jc w:val="center"/>
        <w:rPr>
          <w:b/>
        </w:rPr>
      </w:pPr>
    </w:p>
    <w:p w14:paraId="5B8DE8CC" w14:textId="77777777" w:rsidR="001D2564" w:rsidRDefault="001D2564" w:rsidP="00A05F15">
      <w:pPr>
        <w:jc w:val="center"/>
        <w:rPr>
          <w:b/>
        </w:rPr>
      </w:pPr>
    </w:p>
    <w:p w14:paraId="6E28B286" w14:textId="77777777" w:rsidR="001D2564" w:rsidRDefault="001D2564" w:rsidP="00A05F15">
      <w:pPr>
        <w:jc w:val="center"/>
        <w:rPr>
          <w:b/>
        </w:rPr>
      </w:pPr>
    </w:p>
    <w:p w14:paraId="2A55A568" w14:textId="77777777" w:rsidR="001D2564" w:rsidRDefault="001D2564" w:rsidP="00A05F15">
      <w:pPr>
        <w:jc w:val="center"/>
        <w:rPr>
          <w:b/>
        </w:rPr>
      </w:pPr>
    </w:p>
    <w:p w14:paraId="32B761D2" w14:textId="77777777" w:rsidR="001D2564" w:rsidRDefault="001D2564" w:rsidP="00A05F15">
      <w:pPr>
        <w:jc w:val="center"/>
        <w:rPr>
          <w:b/>
        </w:rPr>
      </w:pPr>
    </w:p>
    <w:p w14:paraId="4030835D" w14:textId="77777777" w:rsidR="001D2564" w:rsidRDefault="001D2564" w:rsidP="00A05F15">
      <w:pPr>
        <w:jc w:val="center"/>
        <w:rPr>
          <w:b/>
        </w:rPr>
      </w:pPr>
    </w:p>
    <w:p w14:paraId="202C6AF7" w14:textId="77777777" w:rsidR="001D2564" w:rsidRDefault="001D2564" w:rsidP="00A05F15">
      <w:pPr>
        <w:jc w:val="center"/>
        <w:rPr>
          <w:b/>
        </w:rPr>
      </w:pPr>
    </w:p>
    <w:p w14:paraId="631059F3" w14:textId="77777777" w:rsidR="001D2564" w:rsidRDefault="001D2564" w:rsidP="00A05F15">
      <w:pPr>
        <w:jc w:val="center"/>
        <w:rPr>
          <w:b/>
        </w:rPr>
      </w:pPr>
    </w:p>
    <w:p w14:paraId="05579F6A" w14:textId="77777777" w:rsidR="001D2564" w:rsidRDefault="001D2564" w:rsidP="00A05F15">
      <w:pPr>
        <w:jc w:val="center"/>
        <w:rPr>
          <w:b/>
        </w:rPr>
      </w:pPr>
    </w:p>
    <w:p w14:paraId="0D8B5AB6" w14:textId="77777777" w:rsidR="001D2564" w:rsidRDefault="001D2564" w:rsidP="00A05F15">
      <w:pPr>
        <w:jc w:val="center"/>
        <w:rPr>
          <w:b/>
        </w:rPr>
      </w:pPr>
    </w:p>
    <w:p w14:paraId="3623AA3F" w14:textId="77777777" w:rsidR="001D2564" w:rsidRDefault="001D2564" w:rsidP="00A05F15">
      <w:pPr>
        <w:jc w:val="center"/>
        <w:rPr>
          <w:b/>
        </w:rPr>
      </w:pPr>
    </w:p>
    <w:p w14:paraId="1146FA39" w14:textId="77777777" w:rsidR="001D2564" w:rsidRDefault="001D2564" w:rsidP="00A05F15">
      <w:pPr>
        <w:jc w:val="center"/>
        <w:rPr>
          <w:b/>
        </w:rPr>
      </w:pPr>
    </w:p>
    <w:p w14:paraId="6AFA0D2F" w14:textId="77777777" w:rsidR="001D2564" w:rsidRDefault="001D2564" w:rsidP="00A05F15">
      <w:pPr>
        <w:jc w:val="center"/>
        <w:rPr>
          <w:b/>
        </w:rPr>
      </w:pPr>
    </w:p>
    <w:p w14:paraId="15D8B1EC" w14:textId="77777777" w:rsidR="001D2564" w:rsidRDefault="001D2564" w:rsidP="00A05F15">
      <w:pPr>
        <w:jc w:val="center"/>
        <w:rPr>
          <w:b/>
        </w:rPr>
      </w:pPr>
    </w:p>
    <w:p w14:paraId="352E694D" w14:textId="77777777" w:rsidR="001D2564" w:rsidRDefault="001D2564" w:rsidP="00A05F15">
      <w:pPr>
        <w:jc w:val="center"/>
        <w:rPr>
          <w:b/>
        </w:rPr>
      </w:pPr>
    </w:p>
    <w:p w14:paraId="508A7C26" w14:textId="77777777" w:rsidR="001D2564" w:rsidRDefault="001D2564" w:rsidP="00A05F15">
      <w:pPr>
        <w:jc w:val="center"/>
        <w:rPr>
          <w:b/>
        </w:rPr>
      </w:pPr>
    </w:p>
    <w:p w14:paraId="6BC99B17" w14:textId="77777777" w:rsidR="00393117" w:rsidRPr="00264C9C" w:rsidRDefault="00393117" w:rsidP="00A05F15">
      <w:pPr>
        <w:jc w:val="center"/>
        <w:rPr>
          <w:b/>
        </w:rPr>
      </w:pPr>
      <w:r w:rsidRPr="00264C9C">
        <w:rPr>
          <w:b/>
        </w:rPr>
        <w:lastRenderedPageBreak/>
        <w:t>Структура и содержание практики</w:t>
      </w:r>
    </w:p>
    <w:p w14:paraId="304FA0AA" w14:textId="77777777" w:rsidR="00212134" w:rsidRDefault="00212134" w:rsidP="00264C9C">
      <w:pPr>
        <w:jc w:val="center"/>
      </w:pPr>
    </w:p>
    <w:p w14:paraId="79D37564" w14:textId="77777777" w:rsidR="00945115" w:rsidRDefault="001D2564" w:rsidP="00264C9C">
      <w:pPr>
        <w:jc w:val="center"/>
      </w:pPr>
      <w:r>
        <w:t>(</w:t>
      </w:r>
      <w:r w:rsidR="00497F21">
        <w:t>4</w:t>
      </w:r>
      <w:r w:rsidR="00264C9C" w:rsidRPr="00264C9C">
        <w:t xml:space="preserve"> курс</w:t>
      </w:r>
      <w:r w:rsidR="00497F21">
        <w:t xml:space="preserve"> 8</w:t>
      </w:r>
      <w:r w:rsidR="00264C9C" w:rsidRPr="00264C9C">
        <w:t xml:space="preserve"> семестр</w:t>
      </w:r>
      <w:r>
        <w:t>)</w:t>
      </w:r>
    </w:p>
    <w:p w14:paraId="404B8326" w14:textId="77777777" w:rsidR="00A5704F" w:rsidRPr="00264C9C" w:rsidRDefault="00A5704F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7353"/>
        <w:gridCol w:w="1620"/>
      </w:tblGrid>
      <w:tr w:rsidR="00945115" w:rsidRPr="00264C9C" w14:paraId="711654A1" w14:textId="77777777">
        <w:trPr>
          <w:trHeight w:val="660"/>
        </w:trPr>
        <w:tc>
          <w:tcPr>
            <w:tcW w:w="642" w:type="dxa"/>
          </w:tcPr>
          <w:p w14:paraId="2BF33288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№ п/п</w:t>
            </w:r>
          </w:p>
        </w:tc>
        <w:tc>
          <w:tcPr>
            <w:tcW w:w="7353" w:type="dxa"/>
          </w:tcPr>
          <w:p w14:paraId="2BE64A33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</w:tcPr>
          <w:p w14:paraId="3CB9423F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14:paraId="2A2F3BD0" w14:textId="77777777" w:rsidR="00945115" w:rsidRPr="00264C9C" w:rsidRDefault="00945115" w:rsidP="00A05F15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DA0F6F" w:rsidRPr="00264C9C" w14:paraId="0C5A36B8" w14:textId="77777777">
        <w:trPr>
          <w:trHeight w:val="569"/>
        </w:trPr>
        <w:tc>
          <w:tcPr>
            <w:tcW w:w="642" w:type="dxa"/>
          </w:tcPr>
          <w:p w14:paraId="00B99BEE" w14:textId="77777777" w:rsidR="00DA0F6F" w:rsidRPr="00264C9C" w:rsidRDefault="00DA0F6F" w:rsidP="00A05F15">
            <w:pPr>
              <w:jc w:val="center"/>
            </w:pPr>
            <w:r w:rsidRPr="00264C9C">
              <w:t>1</w:t>
            </w:r>
          </w:p>
        </w:tc>
        <w:tc>
          <w:tcPr>
            <w:tcW w:w="7353" w:type="dxa"/>
          </w:tcPr>
          <w:p w14:paraId="6B9F9B40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Монтаж и разделка кабелей НЧ и ВЧ. </w:t>
            </w:r>
          </w:p>
          <w:p w14:paraId="6513E361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Монтаж оконечных устройств, применяемых на местных телефонных сетях, магистральных и внутризоновых линиях связи для электрических кабелей.</w:t>
            </w:r>
          </w:p>
          <w:p w14:paraId="4706F2A7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 xml:space="preserve"> Контроль качества монтажа с применением измерительных приборов постоянного тока </w:t>
            </w:r>
          </w:p>
        </w:tc>
        <w:tc>
          <w:tcPr>
            <w:tcW w:w="1620" w:type="dxa"/>
          </w:tcPr>
          <w:p w14:paraId="7097D884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1EF51711" w14:textId="77777777">
        <w:trPr>
          <w:trHeight w:val="624"/>
        </w:trPr>
        <w:tc>
          <w:tcPr>
            <w:tcW w:w="642" w:type="dxa"/>
          </w:tcPr>
          <w:p w14:paraId="7BF1E092" w14:textId="77777777" w:rsidR="00DA0F6F" w:rsidRPr="00264C9C" w:rsidRDefault="00DA0F6F" w:rsidP="00A05F15">
            <w:pPr>
              <w:jc w:val="center"/>
            </w:pPr>
            <w:r w:rsidRPr="00264C9C">
              <w:t>2</w:t>
            </w:r>
          </w:p>
        </w:tc>
        <w:tc>
          <w:tcPr>
            <w:tcW w:w="7353" w:type="dxa"/>
          </w:tcPr>
          <w:p w14:paraId="094135EE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Определение вида и места повреждения кабельной линии связи с помощью приборов переменного тока  (ПКП-5)</w:t>
            </w:r>
          </w:p>
        </w:tc>
        <w:tc>
          <w:tcPr>
            <w:tcW w:w="1620" w:type="dxa"/>
          </w:tcPr>
          <w:p w14:paraId="25BEACBA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062DAA1B" w14:textId="77777777">
        <w:trPr>
          <w:trHeight w:val="624"/>
        </w:trPr>
        <w:tc>
          <w:tcPr>
            <w:tcW w:w="642" w:type="dxa"/>
          </w:tcPr>
          <w:p w14:paraId="3B82A332" w14:textId="77777777" w:rsidR="00DA0F6F" w:rsidRPr="00264C9C" w:rsidRDefault="00DA0F6F" w:rsidP="00A05F15">
            <w:pPr>
              <w:jc w:val="center"/>
            </w:pPr>
            <w:r w:rsidRPr="00264C9C">
              <w:t>3</w:t>
            </w:r>
          </w:p>
        </w:tc>
        <w:tc>
          <w:tcPr>
            <w:tcW w:w="7353" w:type="dxa"/>
          </w:tcPr>
          <w:p w14:paraId="1DBB7B99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Разделка кабелей с «витой парой» для включения в коннекторы соответствующей емкости  </w:t>
            </w:r>
          </w:p>
          <w:p w14:paraId="3C816C88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 xml:space="preserve"> Монтаж коммутационных панелей.</w:t>
            </w:r>
          </w:p>
        </w:tc>
        <w:tc>
          <w:tcPr>
            <w:tcW w:w="1620" w:type="dxa"/>
          </w:tcPr>
          <w:p w14:paraId="4C2D6FFA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64184467" w14:textId="77777777">
        <w:trPr>
          <w:trHeight w:val="90"/>
        </w:trPr>
        <w:tc>
          <w:tcPr>
            <w:tcW w:w="642" w:type="dxa"/>
          </w:tcPr>
          <w:p w14:paraId="20E390F2" w14:textId="77777777" w:rsidR="00DA0F6F" w:rsidRPr="00264C9C" w:rsidRDefault="00DA0F6F" w:rsidP="00A05F15">
            <w:pPr>
              <w:jc w:val="center"/>
            </w:pPr>
            <w:r w:rsidRPr="00264C9C">
              <w:t>4</w:t>
            </w:r>
          </w:p>
        </w:tc>
        <w:tc>
          <w:tcPr>
            <w:tcW w:w="7353" w:type="dxa"/>
          </w:tcPr>
          <w:p w14:paraId="553C6429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Испытание смонтированной линии тестерами.</w:t>
            </w:r>
          </w:p>
        </w:tc>
        <w:tc>
          <w:tcPr>
            <w:tcW w:w="1620" w:type="dxa"/>
          </w:tcPr>
          <w:p w14:paraId="08DB6758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5ECB7C52" w14:textId="77777777">
        <w:trPr>
          <w:trHeight w:val="507"/>
        </w:trPr>
        <w:tc>
          <w:tcPr>
            <w:tcW w:w="642" w:type="dxa"/>
          </w:tcPr>
          <w:p w14:paraId="12050E6B" w14:textId="77777777" w:rsidR="00DA0F6F" w:rsidRPr="00264C9C" w:rsidRDefault="00DA0F6F" w:rsidP="00A05F15">
            <w:pPr>
              <w:jc w:val="center"/>
            </w:pPr>
            <w:r w:rsidRPr="00264C9C">
              <w:t>5</w:t>
            </w:r>
          </w:p>
        </w:tc>
        <w:tc>
          <w:tcPr>
            <w:tcW w:w="7353" w:type="dxa"/>
          </w:tcPr>
          <w:p w14:paraId="6706E108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Монтаж, первичная инсталляция цифровых и волоконно - оптических систем передачи.</w:t>
            </w:r>
          </w:p>
        </w:tc>
        <w:tc>
          <w:tcPr>
            <w:tcW w:w="1620" w:type="dxa"/>
          </w:tcPr>
          <w:p w14:paraId="0DF3D8A9" w14:textId="77777777" w:rsidR="00DA0F6F" w:rsidRPr="00562C72" w:rsidRDefault="00DA0F6F" w:rsidP="0069216C">
            <w:pPr>
              <w:rPr>
                <w:rFonts w:eastAsia="Times New Roman"/>
              </w:rPr>
            </w:pPr>
          </w:p>
        </w:tc>
      </w:tr>
      <w:tr w:rsidR="00DA0F6F" w:rsidRPr="00264C9C" w14:paraId="36860136" w14:textId="77777777">
        <w:trPr>
          <w:trHeight w:val="507"/>
        </w:trPr>
        <w:tc>
          <w:tcPr>
            <w:tcW w:w="642" w:type="dxa"/>
          </w:tcPr>
          <w:p w14:paraId="3F6D4715" w14:textId="77777777" w:rsidR="00DA0F6F" w:rsidRPr="00264C9C" w:rsidRDefault="00DA0F6F" w:rsidP="00A05F15">
            <w:pPr>
              <w:jc w:val="center"/>
            </w:pPr>
            <w:r w:rsidRPr="00264C9C">
              <w:t>6</w:t>
            </w:r>
          </w:p>
        </w:tc>
        <w:tc>
          <w:tcPr>
            <w:tcW w:w="7353" w:type="dxa"/>
          </w:tcPr>
          <w:p w14:paraId="5E4CBCAE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Конфигурирование агрегатных и компонентных портов цифровых волоконно - оптических систем передачи.</w:t>
            </w:r>
          </w:p>
        </w:tc>
        <w:tc>
          <w:tcPr>
            <w:tcW w:w="1620" w:type="dxa"/>
          </w:tcPr>
          <w:p w14:paraId="40EF4710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1F42318C" w14:textId="77777777">
        <w:trPr>
          <w:trHeight w:val="507"/>
        </w:trPr>
        <w:tc>
          <w:tcPr>
            <w:tcW w:w="642" w:type="dxa"/>
          </w:tcPr>
          <w:p w14:paraId="4DE94AA2" w14:textId="77777777" w:rsidR="00DA0F6F" w:rsidRPr="00264C9C" w:rsidRDefault="00DA0F6F" w:rsidP="00A05F15">
            <w:pPr>
              <w:jc w:val="center"/>
            </w:pPr>
            <w:r w:rsidRPr="00264C9C">
              <w:t>7</w:t>
            </w:r>
          </w:p>
        </w:tc>
        <w:tc>
          <w:tcPr>
            <w:tcW w:w="7353" w:type="dxa"/>
          </w:tcPr>
          <w:p w14:paraId="09E116C6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Настройка цифровых и волоконно - оптических систем передачи.</w:t>
            </w:r>
          </w:p>
        </w:tc>
        <w:tc>
          <w:tcPr>
            <w:tcW w:w="1620" w:type="dxa"/>
          </w:tcPr>
          <w:p w14:paraId="1B336F51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5F28CC0F" w14:textId="77777777">
        <w:trPr>
          <w:trHeight w:val="507"/>
        </w:trPr>
        <w:tc>
          <w:tcPr>
            <w:tcW w:w="642" w:type="dxa"/>
          </w:tcPr>
          <w:p w14:paraId="49738766" w14:textId="77777777" w:rsidR="00DA0F6F" w:rsidRPr="00264C9C" w:rsidRDefault="00DA0F6F" w:rsidP="00A05F15">
            <w:pPr>
              <w:jc w:val="center"/>
            </w:pPr>
            <w:r w:rsidRPr="00264C9C">
              <w:t>8</w:t>
            </w:r>
          </w:p>
        </w:tc>
        <w:tc>
          <w:tcPr>
            <w:tcW w:w="7353" w:type="dxa"/>
          </w:tcPr>
          <w:p w14:paraId="701E2F17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Мониторинг (техническое обслуживание)  волоконно - оптических систем передачи.</w:t>
            </w:r>
          </w:p>
          <w:p w14:paraId="510179CB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</w:p>
        </w:tc>
        <w:tc>
          <w:tcPr>
            <w:tcW w:w="1620" w:type="dxa"/>
          </w:tcPr>
          <w:p w14:paraId="40AA4513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 6</w:t>
            </w:r>
          </w:p>
        </w:tc>
      </w:tr>
      <w:tr w:rsidR="00DA0F6F" w:rsidRPr="00264C9C" w14:paraId="3DDAF0C6" w14:textId="77777777">
        <w:trPr>
          <w:trHeight w:val="507"/>
        </w:trPr>
        <w:tc>
          <w:tcPr>
            <w:tcW w:w="642" w:type="dxa"/>
          </w:tcPr>
          <w:p w14:paraId="3B293357" w14:textId="77777777" w:rsidR="00DA0F6F" w:rsidRPr="00264C9C" w:rsidRDefault="00DA0F6F" w:rsidP="00A05F15">
            <w:pPr>
              <w:jc w:val="center"/>
            </w:pPr>
            <w:r w:rsidRPr="00264C9C">
              <w:t>9</w:t>
            </w:r>
          </w:p>
        </w:tc>
        <w:tc>
          <w:tcPr>
            <w:tcW w:w="7353" w:type="dxa"/>
          </w:tcPr>
          <w:p w14:paraId="36A36CEB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Определение места и вида повреждения при возникновении аварийных ситуаций на волоконно - оптических систем передачи.</w:t>
            </w:r>
          </w:p>
        </w:tc>
        <w:tc>
          <w:tcPr>
            <w:tcW w:w="1620" w:type="dxa"/>
          </w:tcPr>
          <w:p w14:paraId="369644D2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6</w:t>
            </w:r>
          </w:p>
        </w:tc>
      </w:tr>
      <w:tr w:rsidR="00DA0F6F" w:rsidRPr="00264C9C" w14:paraId="4B2BD27A" w14:textId="77777777">
        <w:trPr>
          <w:trHeight w:val="507"/>
        </w:trPr>
        <w:tc>
          <w:tcPr>
            <w:tcW w:w="642" w:type="dxa"/>
          </w:tcPr>
          <w:p w14:paraId="1353B685" w14:textId="77777777" w:rsidR="00DA0F6F" w:rsidRPr="00264C9C" w:rsidRDefault="00DA0F6F" w:rsidP="00A05F15">
            <w:pPr>
              <w:jc w:val="center"/>
            </w:pPr>
            <w:r w:rsidRPr="00264C9C">
              <w:t>10</w:t>
            </w:r>
          </w:p>
        </w:tc>
        <w:tc>
          <w:tcPr>
            <w:tcW w:w="7353" w:type="dxa"/>
          </w:tcPr>
          <w:p w14:paraId="0D8DD6F3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Восстановление работоспособности оборудования телекоммуникационных волоконно - оптических систем передачи.</w:t>
            </w:r>
          </w:p>
        </w:tc>
        <w:tc>
          <w:tcPr>
            <w:tcW w:w="1620" w:type="dxa"/>
          </w:tcPr>
          <w:p w14:paraId="157BD876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6</w:t>
            </w:r>
          </w:p>
        </w:tc>
      </w:tr>
      <w:tr w:rsidR="00DA0F6F" w:rsidRPr="00264C9C" w14:paraId="2302A2CD" w14:textId="77777777">
        <w:trPr>
          <w:trHeight w:val="507"/>
        </w:trPr>
        <w:tc>
          <w:tcPr>
            <w:tcW w:w="642" w:type="dxa"/>
          </w:tcPr>
          <w:p w14:paraId="6B366138" w14:textId="77777777" w:rsidR="00DA0F6F" w:rsidRPr="00264C9C" w:rsidRDefault="00DA0F6F" w:rsidP="00A05F15">
            <w:pPr>
              <w:jc w:val="center"/>
            </w:pPr>
            <w:r w:rsidRPr="00264C9C">
              <w:t>11</w:t>
            </w:r>
          </w:p>
        </w:tc>
        <w:tc>
          <w:tcPr>
            <w:tcW w:w="7353" w:type="dxa"/>
          </w:tcPr>
          <w:p w14:paraId="203C8573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Произвести измерение трактов волоконно - оптических систем передачи на соответствие нормам качества функционирования.</w:t>
            </w:r>
          </w:p>
        </w:tc>
        <w:tc>
          <w:tcPr>
            <w:tcW w:w="1620" w:type="dxa"/>
          </w:tcPr>
          <w:p w14:paraId="4CD85A07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6</w:t>
            </w:r>
          </w:p>
        </w:tc>
      </w:tr>
      <w:tr w:rsidR="00DA0F6F" w:rsidRPr="00264C9C" w14:paraId="475714FF" w14:textId="77777777">
        <w:trPr>
          <w:trHeight w:val="507"/>
        </w:trPr>
        <w:tc>
          <w:tcPr>
            <w:tcW w:w="642" w:type="dxa"/>
          </w:tcPr>
          <w:p w14:paraId="372C474C" w14:textId="77777777" w:rsidR="00DA0F6F" w:rsidRPr="00264C9C" w:rsidRDefault="00DA0F6F" w:rsidP="00A05F15">
            <w:pPr>
              <w:jc w:val="center"/>
            </w:pPr>
            <w:r w:rsidRPr="00264C9C">
              <w:t>12</w:t>
            </w:r>
          </w:p>
        </w:tc>
        <w:tc>
          <w:tcPr>
            <w:tcW w:w="7353" w:type="dxa"/>
          </w:tcPr>
          <w:p w14:paraId="38B80A9F" w14:textId="77777777" w:rsidR="00DA0F6F" w:rsidRPr="00562C72" w:rsidRDefault="00DA0F6F" w:rsidP="0069216C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 xml:space="preserve"> Анализ результатов измерений, принятие решения о вводе в эксплуатацию волоконно - оптических систем передачи.</w:t>
            </w:r>
          </w:p>
        </w:tc>
        <w:tc>
          <w:tcPr>
            <w:tcW w:w="1620" w:type="dxa"/>
          </w:tcPr>
          <w:p w14:paraId="077C51B4" w14:textId="77777777" w:rsidR="00DA0F6F" w:rsidRPr="00562C72" w:rsidRDefault="00DA0F6F" w:rsidP="0069216C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  6</w:t>
            </w:r>
          </w:p>
        </w:tc>
      </w:tr>
      <w:tr w:rsidR="001A5B06" w:rsidRPr="00264C9C" w14:paraId="2AAFCFC2" w14:textId="77777777">
        <w:trPr>
          <w:trHeight w:val="325"/>
        </w:trPr>
        <w:tc>
          <w:tcPr>
            <w:tcW w:w="7995" w:type="dxa"/>
            <w:gridSpan w:val="2"/>
          </w:tcPr>
          <w:p w14:paraId="72CD53B9" w14:textId="77777777" w:rsidR="001A5B06" w:rsidRPr="001D2564" w:rsidRDefault="001A5B06" w:rsidP="00A05F15">
            <w:pPr>
              <w:pStyle w:val="4"/>
              <w:rPr>
                <w:b/>
                <w:szCs w:val="24"/>
              </w:rPr>
            </w:pPr>
            <w:r w:rsidRPr="001D2564">
              <w:rPr>
                <w:b/>
                <w:szCs w:val="24"/>
              </w:rPr>
              <w:t>Всего</w:t>
            </w:r>
          </w:p>
        </w:tc>
        <w:tc>
          <w:tcPr>
            <w:tcW w:w="1620" w:type="dxa"/>
          </w:tcPr>
          <w:p w14:paraId="4A11DF49" w14:textId="77777777" w:rsidR="001A5B06" w:rsidRPr="001D2564" w:rsidRDefault="00DA0F6F" w:rsidP="00A05F15">
            <w:pPr>
              <w:jc w:val="center"/>
              <w:rPr>
                <w:b/>
                <w:bCs/>
              </w:rPr>
            </w:pPr>
            <w:r w:rsidRPr="001D2564">
              <w:rPr>
                <w:b/>
                <w:bCs/>
              </w:rPr>
              <w:t>72</w:t>
            </w:r>
          </w:p>
        </w:tc>
      </w:tr>
    </w:tbl>
    <w:p w14:paraId="35C20FF5" w14:textId="77777777" w:rsidR="00945115" w:rsidRPr="00264C9C" w:rsidRDefault="00945115" w:rsidP="00A05F15"/>
    <w:p w14:paraId="70EAF29B" w14:textId="77777777" w:rsidR="00393117" w:rsidRPr="00264C9C" w:rsidRDefault="00F86387" w:rsidP="00A77B5D">
      <w:pPr>
        <w:jc w:val="center"/>
        <w:rPr>
          <w:b/>
        </w:rPr>
      </w:pPr>
      <w:r>
        <w:br w:type="page"/>
      </w:r>
      <w:r w:rsidR="00F373F9" w:rsidRPr="00264C9C">
        <w:rPr>
          <w:b/>
        </w:rPr>
        <w:lastRenderedPageBreak/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14:paraId="006A24E4" w14:textId="77777777" w:rsidR="00A4421F" w:rsidRPr="00264C9C" w:rsidRDefault="00A4421F" w:rsidP="00A05F15">
      <w:pPr>
        <w:jc w:val="center"/>
        <w:rPr>
          <w:b/>
        </w:rPr>
      </w:pPr>
    </w:p>
    <w:p w14:paraId="0315E69E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Формой отчетности обучающегося по практике является </w:t>
      </w:r>
      <w:r w:rsidR="001A5B06" w:rsidRPr="00264C9C">
        <w:rPr>
          <w:rStyle w:val="FontStyle35"/>
          <w:rFonts w:eastAsia="Calibri"/>
          <w:sz w:val="24"/>
          <w:szCs w:val="24"/>
        </w:rPr>
        <w:t>рабочая тетрадь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6379ED" w:rsidRPr="00264C9C">
        <w:rPr>
          <w:rStyle w:val="FontStyle35"/>
          <w:rFonts w:eastAsia="Calibri"/>
          <w:sz w:val="24"/>
          <w:szCs w:val="24"/>
        </w:rPr>
        <w:t>верждающ</w:t>
      </w:r>
      <w:r w:rsidR="001A5B06" w:rsidRPr="00264C9C">
        <w:rPr>
          <w:rStyle w:val="FontStyle35"/>
          <w:rFonts w:eastAsia="Calibri"/>
          <w:sz w:val="24"/>
          <w:szCs w:val="24"/>
        </w:rPr>
        <w:t>ая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практич</w:t>
      </w:r>
      <w:r w:rsidR="006379ED" w:rsidRPr="00264C9C">
        <w:rPr>
          <w:rStyle w:val="FontStyle35"/>
          <w:rFonts w:eastAsia="Calibri"/>
          <w:sz w:val="24"/>
          <w:szCs w:val="24"/>
        </w:rPr>
        <w:t xml:space="preserve">еских профессиональных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направлена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14:paraId="7A3D002E" w14:textId="77777777"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</w:p>
    <w:p w14:paraId="113CE6AD" w14:textId="77777777" w:rsidR="001A5B06" w:rsidRPr="00264C9C" w:rsidRDefault="001A5B06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2"/>
        <w:gridCol w:w="12"/>
        <w:gridCol w:w="8651"/>
      </w:tblGrid>
      <w:tr w:rsidR="00DA0F6F" w:rsidRPr="001E3B37" w14:paraId="6A461972" w14:textId="77777777" w:rsidTr="00DA0F6F">
        <w:tc>
          <w:tcPr>
            <w:tcW w:w="1192" w:type="dxa"/>
          </w:tcPr>
          <w:p w14:paraId="686A2CAC" w14:textId="77777777" w:rsidR="00DA0F6F" w:rsidRPr="0088718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887187">
              <w:rPr>
                <w:rStyle w:val="ab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663" w:type="dxa"/>
            <w:gridSpan w:val="2"/>
          </w:tcPr>
          <w:p w14:paraId="4C40BAAB" w14:textId="77777777" w:rsidR="00DA0F6F" w:rsidRPr="0088718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887187">
              <w:rPr>
                <w:rStyle w:val="ab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DA0F6F" w:rsidRPr="001E3B37" w14:paraId="584E0BE7" w14:textId="77777777" w:rsidTr="00DA0F6F">
        <w:trPr>
          <w:trHeight w:val="327"/>
        </w:trPr>
        <w:tc>
          <w:tcPr>
            <w:tcW w:w="1192" w:type="dxa"/>
            <w:tcBorders>
              <w:left w:val="single" w:sz="12" w:space="0" w:color="auto"/>
            </w:tcBorders>
          </w:tcPr>
          <w:p w14:paraId="1E4B16C3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01</w:t>
            </w:r>
          </w:p>
        </w:tc>
        <w:tc>
          <w:tcPr>
            <w:tcW w:w="8663" w:type="dxa"/>
            <w:gridSpan w:val="2"/>
          </w:tcPr>
          <w:p w14:paraId="41B50358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DA0F6F" w:rsidRPr="001E3B37" w14:paraId="3FC72F12" w14:textId="77777777" w:rsidTr="00DA0F6F">
        <w:tc>
          <w:tcPr>
            <w:tcW w:w="1192" w:type="dxa"/>
            <w:tcBorders>
              <w:left w:val="single" w:sz="12" w:space="0" w:color="auto"/>
            </w:tcBorders>
          </w:tcPr>
          <w:p w14:paraId="452B7AF4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02</w:t>
            </w:r>
          </w:p>
        </w:tc>
        <w:tc>
          <w:tcPr>
            <w:tcW w:w="8663" w:type="dxa"/>
            <w:gridSpan w:val="2"/>
          </w:tcPr>
          <w:p w14:paraId="3018BAE8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A0F6F" w:rsidRPr="001E3B37" w14:paraId="220A015E" w14:textId="77777777" w:rsidTr="00DA0F6F">
        <w:tc>
          <w:tcPr>
            <w:tcW w:w="1192" w:type="dxa"/>
            <w:tcBorders>
              <w:left w:val="single" w:sz="12" w:space="0" w:color="auto"/>
            </w:tcBorders>
          </w:tcPr>
          <w:p w14:paraId="5765A8BE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03</w:t>
            </w:r>
          </w:p>
        </w:tc>
        <w:tc>
          <w:tcPr>
            <w:tcW w:w="8663" w:type="dxa"/>
            <w:gridSpan w:val="2"/>
          </w:tcPr>
          <w:p w14:paraId="72076DBE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A0F6F" w:rsidRPr="001E3B37" w14:paraId="12E53D0B" w14:textId="77777777" w:rsidTr="00DA0F6F">
        <w:tc>
          <w:tcPr>
            <w:tcW w:w="1192" w:type="dxa"/>
            <w:tcBorders>
              <w:left w:val="single" w:sz="12" w:space="0" w:color="auto"/>
            </w:tcBorders>
          </w:tcPr>
          <w:p w14:paraId="74E349FD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04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4E9A5CC1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A0F6F" w:rsidRPr="001E3B37" w14:paraId="47E83373" w14:textId="77777777" w:rsidTr="00DA0F6F">
        <w:tc>
          <w:tcPr>
            <w:tcW w:w="1192" w:type="dxa"/>
            <w:tcBorders>
              <w:left w:val="single" w:sz="12" w:space="0" w:color="auto"/>
            </w:tcBorders>
          </w:tcPr>
          <w:p w14:paraId="7F639C2B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05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2B6B2146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DA0F6F" w:rsidRPr="001E3B37" w14:paraId="4BDA9023" w14:textId="77777777" w:rsidTr="00DA0F6F">
        <w:tc>
          <w:tcPr>
            <w:tcW w:w="1192" w:type="dxa"/>
            <w:tcBorders>
              <w:left w:val="single" w:sz="12" w:space="0" w:color="auto"/>
            </w:tcBorders>
          </w:tcPr>
          <w:p w14:paraId="320AA562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5D777BF0" w14:textId="2E790109" w:rsidR="00DA0F6F" w:rsidRPr="001E3B37" w:rsidRDefault="009C0154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9C015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ценностей, применять стандарты антикоррупционного поведения.</w:t>
            </w:r>
          </w:p>
        </w:tc>
      </w:tr>
      <w:tr w:rsidR="00DA0F6F" w:rsidRPr="001E3B37" w14:paraId="24538F55" w14:textId="77777777" w:rsidTr="00DA0F6F">
        <w:tc>
          <w:tcPr>
            <w:tcW w:w="1192" w:type="dxa"/>
            <w:tcBorders>
              <w:left w:val="single" w:sz="12" w:space="0" w:color="auto"/>
            </w:tcBorders>
          </w:tcPr>
          <w:p w14:paraId="1AD8626A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7A442BDC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DA0F6F" w:rsidRPr="001E3B37" w14:paraId="00860408" w14:textId="77777777" w:rsidTr="00DA0F6F">
        <w:tc>
          <w:tcPr>
            <w:tcW w:w="1192" w:type="dxa"/>
            <w:tcBorders>
              <w:left w:val="single" w:sz="12" w:space="0" w:color="auto"/>
            </w:tcBorders>
          </w:tcPr>
          <w:p w14:paraId="34AE85D3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08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2650B03E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DA0F6F" w:rsidRPr="001E3B37" w14:paraId="6E5F08B6" w14:textId="77777777" w:rsidTr="00DA0F6F">
        <w:tc>
          <w:tcPr>
            <w:tcW w:w="1192" w:type="dxa"/>
            <w:tcBorders>
              <w:left w:val="single" w:sz="12" w:space="0" w:color="auto"/>
            </w:tcBorders>
          </w:tcPr>
          <w:p w14:paraId="305561A7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09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569006BB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DA0F6F" w:rsidRPr="001E3B37" w14:paraId="0D3AD5D7" w14:textId="77777777" w:rsidTr="00DA0F6F">
        <w:trPr>
          <w:trHeight w:val="562"/>
        </w:trPr>
        <w:tc>
          <w:tcPr>
            <w:tcW w:w="1192" w:type="dxa"/>
            <w:tcBorders>
              <w:left w:val="single" w:sz="12" w:space="0" w:color="auto"/>
            </w:tcBorders>
          </w:tcPr>
          <w:p w14:paraId="4EDE2F4B" w14:textId="77777777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8663" w:type="dxa"/>
            <w:gridSpan w:val="2"/>
            <w:tcBorders>
              <w:right w:val="single" w:sz="12" w:space="0" w:color="auto"/>
            </w:tcBorders>
          </w:tcPr>
          <w:p w14:paraId="3CC92FC8" w14:textId="75531DD8" w:rsidR="00DA0F6F" w:rsidRPr="001E3B37" w:rsidRDefault="00DA0F6F" w:rsidP="0069216C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</w:t>
            </w:r>
            <w:r w:rsidR="009C015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ах</w:t>
            </w:r>
            <w:r w:rsidRPr="001E3B3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.</w:t>
            </w:r>
          </w:p>
        </w:tc>
      </w:tr>
      <w:tr w:rsidR="00DA0F6F" w:rsidRPr="00621EEF" w14:paraId="05FE74B5" w14:textId="77777777" w:rsidTr="00DA0F6F">
        <w:tc>
          <w:tcPr>
            <w:tcW w:w="1204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252A45D7" w14:textId="77777777" w:rsidR="00DA0F6F" w:rsidRPr="00621EEF" w:rsidRDefault="00DA0F6F" w:rsidP="0069216C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1EEF">
              <w:t xml:space="preserve">ПК </w:t>
            </w:r>
            <w:r w:rsidRPr="00621EEF">
              <w:rPr>
                <w:lang w:val="en-US"/>
              </w:rPr>
              <w:t>2</w:t>
            </w:r>
            <w:r w:rsidRPr="00621EEF">
              <w:t>.1</w:t>
            </w:r>
          </w:p>
        </w:tc>
        <w:tc>
          <w:tcPr>
            <w:tcW w:w="8651" w:type="dxa"/>
            <w:tcBorders>
              <w:top w:val="single" w:sz="12" w:space="0" w:color="auto"/>
              <w:right w:val="single" w:sz="12" w:space="0" w:color="auto"/>
            </w:tcBorders>
          </w:tcPr>
          <w:p w14:paraId="61C60D70" w14:textId="77777777" w:rsidR="00DA0F6F" w:rsidRPr="00621EEF" w:rsidRDefault="00DA0F6F" w:rsidP="0069216C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621EEF"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</w:tr>
      <w:tr w:rsidR="00DA0F6F" w:rsidRPr="00621EEF" w14:paraId="4414C15E" w14:textId="77777777" w:rsidTr="00DA0F6F">
        <w:tc>
          <w:tcPr>
            <w:tcW w:w="1204" w:type="dxa"/>
            <w:gridSpan w:val="2"/>
            <w:tcBorders>
              <w:left w:val="single" w:sz="12" w:space="0" w:color="auto"/>
            </w:tcBorders>
          </w:tcPr>
          <w:p w14:paraId="0DCFF044" w14:textId="77777777" w:rsidR="00DA0F6F" w:rsidRPr="00621EEF" w:rsidRDefault="00DA0F6F" w:rsidP="0069216C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1EEF">
              <w:t xml:space="preserve">ПК </w:t>
            </w:r>
            <w:r w:rsidRPr="00621EEF">
              <w:rPr>
                <w:lang w:val="en-US"/>
              </w:rPr>
              <w:t>2</w:t>
            </w:r>
            <w:r w:rsidRPr="00621EEF">
              <w:t>.2</w:t>
            </w:r>
          </w:p>
        </w:tc>
        <w:tc>
          <w:tcPr>
            <w:tcW w:w="8651" w:type="dxa"/>
            <w:tcBorders>
              <w:right w:val="single" w:sz="12" w:space="0" w:color="auto"/>
            </w:tcBorders>
          </w:tcPr>
          <w:p w14:paraId="7D411021" w14:textId="77777777" w:rsidR="00DA0F6F" w:rsidRPr="00621EEF" w:rsidRDefault="00DA0F6F" w:rsidP="0069216C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621EEF">
              <w:t>Устранять аварии и повреждения оборудования инфокоммуникационных систем</w:t>
            </w:r>
          </w:p>
        </w:tc>
      </w:tr>
      <w:tr w:rsidR="00DA0F6F" w:rsidRPr="00621EEF" w14:paraId="1866DC7B" w14:textId="77777777" w:rsidTr="00DA0F6F">
        <w:tc>
          <w:tcPr>
            <w:tcW w:w="1204" w:type="dxa"/>
            <w:gridSpan w:val="2"/>
            <w:tcBorders>
              <w:left w:val="single" w:sz="12" w:space="0" w:color="auto"/>
            </w:tcBorders>
          </w:tcPr>
          <w:p w14:paraId="6B4B04E5" w14:textId="77777777" w:rsidR="00DA0F6F" w:rsidRPr="00621EEF" w:rsidRDefault="00DA0F6F" w:rsidP="0069216C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1EEF">
              <w:t xml:space="preserve">ПК </w:t>
            </w:r>
            <w:r w:rsidRPr="00621EEF">
              <w:rPr>
                <w:lang w:val="en-US"/>
              </w:rPr>
              <w:t>2</w:t>
            </w:r>
            <w:r w:rsidRPr="00621EEF">
              <w:t>.3</w:t>
            </w:r>
          </w:p>
        </w:tc>
        <w:tc>
          <w:tcPr>
            <w:tcW w:w="8651" w:type="dxa"/>
            <w:tcBorders>
              <w:right w:val="single" w:sz="12" w:space="0" w:color="auto"/>
            </w:tcBorders>
          </w:tcPr>
          <w:p w14:paraId="3807A58D" w14:textId="77777777" w:rsidR="00DA0F6F" w:rsidRPr="00621EEF" w:rsidRDefault="00DA0F6F" w:rsidP="0069216C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621EEF"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</w:tr>
    </w:tbl>
    <w:p w14:paraId="3D250E62" w14:textId="77777777" w:rsidR="00EF35FC" w:rsidRPr="00264C9C" w:rsidRDefault="00EF35FC" w:rsidP="00A05F15">
      <w:pPr>
        <w:jc w:val="center"/>
        <w:rPr>
          <w:b/>
        </w:rPr>
      </w:pPr>
    </w:p>
    <w:p w14:paraId="51A5AC2D" w14:textId="77777777" w:rsidR="00EF35FC" w:rsidRPr="00264C9C" w:rsidRDefault="00EF35FC" w:rsidP="00A05F15">
      <w:pPr>
        <w:jc w:val="center"/>
        <w:rPr>
          <w:b/>
        </w:rPr>
      </w:pPr>
    </w:p>
    <w:p w14:paraId="5BCB2DBC" w14:textId="77777777" w:rsidR="00264C9C" w:rsidRPr="00264C9C" w:rsidRDefault="00264C9C" w:rsidP="00A05F15"/>
    <w:p w14:paraId="1CA67B03" w14:textId="77777777" w:rsidR="00221D97" w:rsidRPr="00264C9C" w:rsidRDefault="008E03DA" w:rsidP="00A05F15">
      <w:pPr>
        <w:tabs>
          <w:tab w:val="center" w:pos="4857"/>
          <w:tab w:val="left" w:pos="8620"/>
        </w:tabs>
        <w:jc w:val="center"/>
        <w:rPr>
          <w:b/>
        </w:rPr>
      </w:pPr>
      <w:r>
        <w:rPr>
          <w:b/>
        </w:rPr>
        <w:br w:type="page"/>
      </w:r>
      <w:r w:rsidR="00221D97" w:rsidRPr="00264C9C">
        <w:rPr>
          <w:b/>
        </w:rPr>
        <w:lastRenderedPageBreak/>
        <w:t>Требования к оформлению отчета</w:t>
      </w:r>
    </w:p>
    <w:p w14:paraId="39C9E347" w14:textId="77777777" w:rsidR="001F6419" w:rsidRPr="00264C9C" w:rsidRDefault="001F6419" w:rsidP="00A05F15">
      <w:pPr>
        <w:tabs>
          <w:tab w:val="center" w:pos="4857"/>
          <w:tab w:val="left" w:pos="8620"/>
        </w:tabs>
        <w:jc w:val="center"/>
      </w:pPr>
    </w:p>
    <w:p w14:paraId="1120F5AF" w14:textId="77777777" w:rsidR="001A5B06" w:rsidRPr="00264C9C" w:rsidRDefault="001A5B06" w:rsidP="00A05F15">
      <w:pPr>
        <w:ind w:firstLine="708"/>
        <w:jc w:val="both"/>
        <w:rPr>
          <w:bCs/>
        </w:rPr>
      </w:pPr>
    </w:p>
    <w:p w14:paraId="387DFAB7" w14:textId="77777777" w:rsidR="003B6E00" w:rsidRPr="003B6E00" w:rsidRDefault="003B6E00" w:rsidP="003B6E00">
      <w:pPr>
        <w:ind w:firstLine="709"/>
      </w:pPr>
      <w:r w:rsidRPr="003B6E00">
        <w:t>По завершению прохождения практики обучающийся должен сформировать и представить руководителям практики отчет, содержащий:</w:t>
      </w:r>
    </w:p>
    <w:p w14:paraId="5408048A" w14:textId="77777777" w:rsidR="003B6E00" w:rsidRPr="003B6E00" w:rsidRDefault="003B6E00" w:rsidP="003B6E00">
      <w:pPr>
        <w:jc w:val="both"/>
      </w:pPr>
      <w:r w:rsidRPr="003B6E00">
        <w:t xml:space="preserve">          1.Титульный лист</w:t>
      </w:r>
    </w:p>
    <w:p w14:paraId="52A2F59A" w14:textId="77777777" w:rsidR="003B6E00" w:rsidRPr="003B6E00" w:rsidRDefault="003B6E00" w:rsidP="003B6E00">
      <w:pPr>
        <w:tabs>
          <w:tab w:val="left" w:pos="426"/>
        </w:tabs>
        <w:jc w:val="both"/>
      </w:pPr>
      <w:r w:rsidRPr="003B6E00">
        <w:t xml:space="preserve">          2. 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14:paraId="50B4FC1F" w14:textId="77777777" w:rsidR="003B6E00" w:rsidRPr="003B6E00" w:rsidRDefault="003B6E00" w:rsidP="003B6E00">
      <w:pPr>
        <w:tabs>
          <w:tab w:val="left" w:pos="426"/>
        </w:tabs>
        <w:jc w:val="both"/>
      </w:pPr>
      <w:r w:rsidRPr="003B6E00">
        <w:t xml:space="preserve">          3.Отчет, содержащий подробное описание выполнения видов и объемов работ обучающимся во время прохождения практики.</w:t>
      </w:r>
    </w:p>
    <w:p w14:paraId="4A390FAC" w14:textId="77777777" w:rsidR="003B6E00" w:rsidRPr="003B6E00" w:rsidRDefault="003B6E00" w:rsidP="003B6E00">
      <w:pPr>
        <w:tabs>
          <w:tab w:val="left" w:pos="426"/>
        </w:tabs>
        <w:jc w:val="both"/>
      </w:pPr>
    </w:p>
    <w:p w14:paraId="0A1B0E3B" w14:textId="77777777" w:rsidR="003B6E00" w:rsidRPr="003B6E00" w:rsidRDefault="003B6E00" w:rsidP="003B6E00">
      <w:pPr>
        <w:tabs>
          <w:tab w:val="left" w:pos="426"/>
        </w:tabs>
        <w:ind w:firstLine="709"/>
        <w:jc w:val="both"/>
      </w:pPr>
      <w:r w:rsidRPr="003B6E00">
        <w:t xml:space="preserve">  Отчет  по объему должен занимать  не менее  10-15 страниц формата А4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14:paraId="4AFDB19E" w14:textId="77777777" w:rsidR="003B6E00" w:rsidRPr="003B6E00" w:rsidRDefault="003B6E00" w:rsidP="003B6E00">
      <w:pPr>
        <w:keepNext/>
        <w:ind w:firstLine="709"/>
        <w:jc w:val="both"/>
        <w:outlineLvl w:val="0"/>
        <w:rPr>
          <w:b/>
        </w:rPr>
      </w:pPr>
      <w:r w:rsidRPr="003B6E00">
        <w:rPr>
          <w:b/>
        </w:rPr>
        <w:t>Требования к шрифту:</w:t>
      </w:r>
    </w:p>
    <w:p w14:paraId="0193DF7B" w14:textId="77777777" w:rsidR="003B6E00" w:rsidRPr="003B6E00" w:rsidRDefault="003B6E00" w:rsidP="003B6E00">
      <w:pPr>
        <w:ind w:firstLine="709"/>
        <w:jc w:val="both"/>
      </w:pPr>
      <w:r w:rsidRPr="003B6E00">
        <w:t>- заголовки выполняются 14 шрифтом (жирным);</w:t>
      </w:r>
    </w:p>
    <w:p w14:paraId="20F1266F" w14:textId="77777777" w:rsidR="003B6E00" w:rsidRPr="003B6E00" w:rsidRDefault="003B6E00" w:rsidP="003B6E00">
      <w:pPr>
        <w:ind w:firstLine="709"/>
        <w:jc w:val="both"/>
      </w:pPr>
      <w:r w:rsidRPr="003B6E00">
        <w:t>- основной текст выполняется 12 или 14  шрифтом (обычным);</w:t>
      </w:r>
    </w:p>
    <w:p w14:paraId="5E5C455E" w14:textId="77777777" w:rsidR="003B6E00" w:rsidRPr="003B6E00" w:rsidRDefault="003B6E00" w:rsidP="003B6E00">
      <w:pPr>
        <w:tabs>
          <w:tab w:val="left" w:pos="5952"/>
        </w:tabs>
        <w:ind w:firstLine="709"/>
        <w:jc w:val="both"/>
      </w:pPr>
      <w:r w:rsidRPr="003B6E00">
        <w:t>- наименования разделов выполняются по центру.</w:t>
      </w:r>
      <w:r w:rsidRPr="003B6E00">
        <w:tab/>
      </w:r>
    </w:p>
    <w:p w14:paraId="14DE12B6" w14:textId="77777777" w:rsidR="003B6E00" w:rsidRPr="003B6E00" w:rsidRDefault="003B6E00" w:rsidP="003B6E00">
      <w:pPr>
        <w:tabs>
          <w:tab w:val="left" w:pos="567"/>
        </w:tabs>
        <w:ind w:firstLine="709"/>
        <w:jc w:val="both"/>
      </w:pPr>
      <w:r w:rsidRPr="003B6E00">
        <w:t>Отчет по практике должен быть представлен руководителю практики  от колледжа не позднее 3-х дней после ее завершения на бумажном (подшитом в папку) и (или) электронном (диске) носителях.</w:t>
      </w:r>
    </w:p>
    <w:p w14:paraId="26808CF6" w14:textId="77777777" w:rsidR="003B6E00" w:rsidRPr="003B6E00" w:rsidRDefault="003B6E00" w:rsidP="003B6E00">
      <w:pPr>
        <w:tabs>
          <w:tab w:val="center" w:pos="4857"/>
          <w:tab w:val="left" w:pos="8620"/>
        </w:tabs>
        <w:jc w:val="center"/>
        <w:rPr>
          <w:b/>
        </w:rPr>
      </w:pPr>
    </w:p>
    <w:p w14:paraId="2CAC7FBA" w14:textId="77777777" w:rsidR="00BC1731" w:rsidRPr="00264C9C" w:rsidRDefault="0011734C" w:rsidP="00A05F15">
      <w:pPr>
        <w:jc w:val="center"/>
        <w:rPr>
          <w:b/>
        </w:rPr>
      </w:pPr>
      <w:r>
        <w:rPr>
          <w:rStyle w:val="FontStyle35"/>
          <w:sz w:val="24"/>
          <w:szCs w:val="24"/>
        </w:rPr>
        <w:br w:type="page"/>
      </w:r>
      <w:r w:rsidR="00BC1731" w:rsidRPr="00264C9C">
        <w:rPr>
          <w:b/>
        </w:rPr>
        <w:lastRenderedPageBreak/>
        <w:t xml:space="preserve">Требования к соблюдению техники безопасности </w:t>
      </w:r>
      <w:r w:rsidR="00BC1731" w:rsidRPr="00264C9C">
        <w:rPr>
          <w:b/>
        </w:rPr>
        <w:br/>
        <w:t>и пожарной безопасности</w:t>
      </w:r>
    </w:p>
    <w:p w14:paraId="70ACCB8C" w14:textId="77777777" w:rsidR="00BC1731" w:rsidRPr="00264C9C" w:rsidRDefault="00BC1731" w:rsidP="00A05F15">
      <w:pPr>
        <w:jc w:val="center"/>
        <w:rPr>
          <w:b/>
        </w:rPr>
      </w:pPr>
    </w:p>
    <w:p w14:paraId="3009B6EA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учебно-производственных  мастерских,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7FBB0EFD" w14:textId="77777777"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14:paraId="463AF3E6" w14:textId="77777777" w:rsidR="00BC1731" w:rsidRPr="00264C9C" w:rsidRDefault="00BC1731" w:rsidP="00A05F15">
      <w:pPr>
        <w:ind w:firstLine="709"/>
        <w:jc w:val="both"/>
      </w:pPr>
    </w:p>
    <w:p w14:paraId="5EAB9F49" w14:textId="77777777" w:rsidR="00BC1731" w:rsidRPr="00264C9C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14:paraId="790AA076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14:paraId="27BAD31E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14:paraId="4541F04D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ведома руководителя или соответствующего должностного лица образовательного учреждения. </w:t>
      </w:r>
    </w:p>
    <w:p w14:paraId="0DACA1FA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обучающемуся.</w:t>
      </w:r>
    </w:p>
    <w:p w14:paraId="32CEABCB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обучающегося или в помещении во время</w:t>
      </w:r>
      <w:r w:rsidR="003803BF" w:rsidRPr="00264C9C">
        <w:t>практики</w:t>
      </w:r>
      <w:r w:rsidRPr="00264C9C">
        <w:t>. Ремонт должен выполнять специально подготовленный персонал учреждения (электромонтер, слесарь, электромеханик и др.).</w:t>
      </w:r>
    </w:p>
    <w:p w14:paraId="3DA15886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14:paraId="71CDD4FC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преподаватель</w:t>
      </w:r>
      <w:r w:rsidR="003D3B2C" w:rsidRPr="00264C9C">
        <w:t>( руководитель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14:paraId="0070AC41" w14:textId="77777777"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14:paraId="7D8CF1E2" w14:textId="77777777"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преподавателя</w:t>
      </w:r>
      <w:r w:rsidR="003D3B2C" w:rsidRPr="00264C9C">
        <w:t xml:space="preserve"> ( руководителя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обуча</w:t>
      </w:r>
      <w:r w:rsidR="003D3B2C" w:rsidRPr="00264C9C">
        <w:t>ющихся в течение времени практики</w:t>
      </w:r>
      <w:r w:rsidRPr="00264C9C">
        <w:t>.</w:t>
      </w:r>
    </w:p>
    <w:p w14:paraId="232854C1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обучающихся,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14:paraId="5D483379" w14:textId="77777777"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о всех недостатках в обеспечении охраны труда преподавателей и обучающихся, снижающих жизнедеятельность и работоспособность организма человека (заниженность освещенности, несоответствие пускорегулирующей аппаратуры люминесцентных ламп, травмоопасность и др.)</w:t>
      </w:r>
    </w:p>
    <w:p w14:paraId="35EB8E1C" w14:textId="77777777" w:rsidR="00BC1731" w:rsidRPr="00264C9C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lastRenderedPageBreak/>
        <w:t xml:space="preserve">Основные требования пожарной безопасности </w:t>
      </w:r>
    </w:p>
    <w:p w14:paraId="28B7AA41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14:paraId="290B508A" w14:textId="77777777"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14:paraId="321D7834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14:paraId="2F9933F7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14:paraId="236B52BD" w14:textId="77777777"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14:paraId="6751E57D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14:paraId="4BDDDB87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14:paraId="193BB232" w14:textId="77777777"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14:paraId="222FEE13" w14:textId="77777777"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14:paraId="23CD1470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обвешивать электролампы бумагой и тканью, вешать на электровыключатели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14:paraId="0D95D5BF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использовать на складах, учебных и вспомогательных помещениях для приготовления пищи и обогрева электроплитки, электрочайники, керосинки;</w:t>
      </w:r>
    </w:p>
    <w:p w14:paraId="4835B7AF" w14:textId="77777777"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14:paraId="4FD4905C" w14:textId="77777777" w:rsidR="001335A3" w:rsidRDefault="0011734C" w:rsidP="00507208">
      <w:pPr>
        <w:ind w:firstLine="708"/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1335A3" w:rsidRPr="001335A3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14:paraId="28B306D2" w14:textId="77777777" w:rsidR="00212134" w:rsidRDefault="00212134" w:rsidP="001335A3">
      <w:pPr>
        <w:jc w:val="both"/>
        <w:rPr>
          <w:rFonts w:eastAsia="Times New Roman"/>
          <w:b/>
          <w:bCs/>
        </w:rPr>
      </w:pPr>
    </w:p>
    <w:p w14:paraId="77196141" w14:textId="77777777" w:rsidR="001D2564" w:rsidRPr="0055004F" w:rsidRDefault="001D2564" w:rsidP="001D2564">
      <w:pPr>
        <w:spacing w:after="160" w:line="259" w:lineRule="auto"/>
        <w:ind w:left="360"/>
        <w:contextualSpacing/>
        <w:jc w:val="both"/>
        <w:rPr>
          <w:rFonts w:eastAsia="Times New Roman"/>
          <w:b/>
          <w:szCs w:val="20"/>
          <w:shd w:val="clear" w:color="auto" w:fill="FFFFFF"/>
          <w:lang w:eastAsia="en-US"/>
        </w:rPr>
      </w:pPr>
      <w:r w:rsidRPr="0055004F">
        <w:rPr>
          <w:rFonts w:eastAsia="Times New Roman"/>
          <w:b/>
          <w:szCs w:val="20"/>
          <w:shd w:val="clear" w:color="auto" w:fill="FFFFFF"/>
          <w:lang w:eastAsia="en-US"/>
        </w:rPr>
        <w:t>Основные источники:</w:t>
      </w:r>
    </w:p>
    <w:p w14:paraId="23B4F8F2" w14:textId="77777777" w:rsidR="001D2564" w:rsidRPr="0055004F" w:rsidRDefault="001D2564" w:rsidP="001D2564">
      <w:pPr>
        <w:spacing w:after="160" w:line="259" w:lineRule="auto"/>
        <w:ind w:left="360"/>
        <w:contextualSpacing/>
        <w:jc w:val="both"/>
        <w:rPr>
          <w:rFonts w:ascii="Helvetica" w:eastAsia="Times New Roman" w:hAnsi="Helvetica" w:cs="Helvetica"/>
          <w:sz w:val="20"/>
          <w:szCs w:val="20"/>
          <w:shd w:val="clear" w:color="auto" w:fill="FFFFFF"/>
          <w:lang w:eastAsia="en-US"/>
        </w:rPr>
      </w:pPr>
    </w:p>
    <w:p w14:paraId="70BF18FA" w14:textId="77777777" w:rsidR="001D2564" w:rsidRPr="00271F4D" w:rsidRDefault="001D2564" w:rsidP="001D2564">
      <w:pPr>
        <w:pStyle w:val="ac"/>
        <w:numPr>
          <w:ilvl w:val="0"/>
          <w:numId w:val="19"/>
        </w:numPr>
        <w:spacing w:after="160" w:line="259" w:lineRule="auto"/>
        <w:ind w:left="0" w:firstLine="360"/>
        <w:contextualSpacing/>
        <w:jc w:val="both"/>
        <w:rPr>
          <w:lang w:eastAsia="en-US"/>
        </w:rPr>
      </w:pPr>
      <w:r w:rsidRPr="00271F4D">
        <w:rPr>
          <w:color w:val="000000" w:themeColor="text1"/>
        </w:rPr>
        <w:t>Многоканальные телекоммуникационные системы. Ч.1.Принципы построения телеком. систем с времен.раздел. каналов: Уч.пос./ А.Б.Тищенко. - М.:ИЦ РИОР:НИЦ ИНФРА-М,2018 - 104 с (ВО:Бакалавр.;Магистр.)</w:t>
      </w:r>
    </w:p>
    <w:p w14:paraId="6E2E3072" w14:textId="77777777" w:rsidR="001D2564" w:rsidRPr="00271F4D" w:rsidRDefault="001D2564" w:rsidP="001D2564">
      <w:pPr>
        <w:pStyle w:val="ac"/>
        <w:numPr>
          <w:ilvl w:val="0"/>
          <w:numId w:val="19"/>
        </w:numPr>
        <w:shd w:val="clear" w:color="auto" w:fill="FFFFFF"/>
        <w:spacing w:after="0"/>
        <w:ind w:left="0" w:firstLine="360"/>
      </w:pPr>
      <w:r w:rsidRPr="00271F4D">
        <w:t xml:space="preserve">Гвоздева В.А.,, Лаврентьева И. Ю. </w:t>
      </w:r>
      <w:r w:rsidRPr="00271F4D">
        <w:rPr>
          <w:bCs/>
        </w:rPr>
        <w:t>Основы построения автоматизированных информационных систем</w:t>
      </w:r>
      <w:r w:rsidRPr="00271F4D">
        <w:t> : учебник / В.А. Гвоздева, И.Ю. Лаврентьева. — М. : ИД «ФОРУМ» : ИНФРА-М, 2018. — 318 с.(СПО).</w:t>
      </w:r>
    </w:p>
    <w:p w14:paraId="7D05688A" w14:textId="4BCFCBB9" w:rsidR="001D2564" w:rsidRPr="00271F4D" w:rsidRDefault="001D2564" w:rsidP="001D2564">
      <w:pPr>
        <w:pStyle w:val="ac"/>
        <w:numPr>
          <w:ilvl w:val="0"/>
          <w:numId w:val="19"/>
        </w:numPr>
        <w:shd w:val="clear" w:color="auto" w:fill="FFFFFF"/>
        <w:spacing w:after="0"/>
        <w:ind w:left="0" w:firstLine="360"/>
        <w:rPr>
          <w:b/>
          <w:bCs/>
        </w:rPr>
      </w:pPr>
      <w:r w:rsidRPr="00271F4D">
        <w:t xml:space="preserve">Гвоздева В. А. </w:t>
      </w:r>
      <w:r w:rsidRPr="00271F4D">
        <w:rPr>
          <w:bCs/>
          <w:shd w:val="clear" w:color="auto" w:fill="FFFFFF"/>
        </w:rPr>
        <w:t>Информатика, автоматизированные информационные технологии и системы</w:t>
      </w:r>
      <w:r w:rsidRPr="00271F4D">
        <w:rPr>
          <w:shd w:val="clear" w:color="auto" w:fill="FFFFFF"/>
        </w:rPr>
        <w:t>: Учебник / В.А. Гвоздева. - М.: ИД ФОРУМ: НИЦ ИНФРА-М, 201</w:t>
      </w:r>
      <w:r w:rsidR="009C0154">
        <w:rPr>
          <w:shd w:val="clear" w:color="auto" w:fill="FFFFFF"/>
        </w:rPr>
        <w:t>7</w:t>
      </w:r>
      <w:r w:rsidRPr="00271F4D">
        <w:rPr>
          <w:shd w:val="clear" w:color="auto" w:fill="FFFFFF"/>
        </w:rPr>
        <w:t>. - 544 с.: ил.; (Профессиональное образование)</w:t>
      </w:r>
    </w:p>
    <w:p w14:paraId="53888253" w14:textId="77777777" w:rsidR="001D2564" w:rsidRPr="004E7400" w:rsidRDefault="001D2564" w:rsidP="001D2564">
      <w:pPr>
        <w:ind w:left="360"/>
        <w:contextualSpacing/>
        <w:jc w:val="both"/>
        <w:rPr>
          <w:b/>
        </w:rPr>
      </w:pPr>
      <w:r w:rsidRPr="004E7400">
        <w:rPr>
          <w:b/>
        </w:rPr>
        <w:t>Печатные издания</w:t>
      </w:r>
    </w:p>
    <w:p w14:paraId="36FC7E4C" w14:textId="77777777" w:rsidR="001D2564" w:rsidRPr="004E7400" w:rsidRDefault="001D2564" w:rsidP="001D2564">
      <w:pPr>
        <w:ind w:left="360"/>
        <w:contextualSpacing/>
        <w:jc w:val="both"/>
        <w:rPr>
          <w:b/>
        </w:rPr>
      </w:pPr>
      <w:r w:rsidRPr="004E7400">
        <w:rPr>
          <w:b/>
        </w:rPr>
        <w:t xml:space="preserve">1. </w:t>
      </w:r>
      <w:r w:rsidRPr="004E7400">
        <w:rPr>
          <w:bCs/>
        </w:rPr>
        <w:t xml:space="preserve">Правила технической эксплуатации первичных сетей взаимоувязанной сети связи Российской Федерации. Книги 1.2. Введены в действие приказом Госкомсвязи РФ от  19.10.2009 №197. </w:t>
      </w:r>
    </w:p>
    <w:p w14:paraId="0F8602C7" w14:textId="77777777" w:rsidR="001D2564" w:rsidRPr="004E7400" w:rsidRDefault="001D2564" w:rsidP="001D2564">
      <w:pPr>
        <w:ind w:left="360"/>
        <w:contextualSpacing/>
        <w:jc w:val="both"/>
        <w:rPr>
          <w:bCs/>
        </w:rPr>
      </w:pPr>
      <w:r w:rsidRPr="004E7400">
        <w:rPr>
          <w:b/>
        </w:rPr>
        <w:t xml:space="preserve">3. </w:t>
      </w:r>
      <w:r w:rsidRPr="004E7400">
        <w:rPr>
          <w:bCs/>
        </w:rPr>
        <w:t>Нормы на электрические параметры цифровых каналов и трактов магистральной и внутризоновой первичных сетей. Введены в действие приказом Минсвязи РФ от 10.08.2003 г. № 92.</w:t>
      </w:r>
    </w:p>
    <w:p w14:paraId="2325459D" w14:textId="5B7371D4" w:rsidR="001D2564" w:rsidRPr="004E7400" w:rsidRDefault="001D2564" w:rsidP="001D2564">
      <w:pPr>
        <w:ind w:left="360"/>
        <w:contextualSpacing/>
        <w:jc w:val="both"/>
        <w:rPr>
          <w:shd w:val="clear" w:color="auto" w:fill="FFFFFF"/>
        </w:rPr>
      </w:pPr>
      <w:r w:rsidRPr="004E7400">
        <w:t>4. Гвоздева В. А., Лаврентьева И. Ю. Основы построения автоматизированных информационных систем: учебник для студентов образовательных учреждений среднего профессионального образования М.; Форум; 201</w:t>
      </w:r>
      <w:r w:rsidR="009C0154">
        <w:t>7</w:t>
      </w:r>
    </w:p>
    <w:p w14:paraId="67EC7026" w14:textId="77777777" w:rsidR="001D2564" w:rsidRPr="004E7400" w:rsidRDefault="001D2564" w:rsidP="001D2564">
      <w:pPr>
        <w:ind w:left="360"/>
        <w:contextualSpacing/>
        <w:jc w:val="both"/>
      </w:pPr>
      <w:r w:rsidRPr="004E7400">
        <w:t xml:space="preserve">5. Гвоздева В. А. </w:t>
      </w:r>
      <w:r w:rsidRPr="004E7400">
        <w:rPr>
          <w:bCs/>
          <w:shd w:val="clear" w:color="auto" w:fill="FFFFFF"/>
        </w:rPr>
        <w:t>Информатика, автоматизированные информационные технологии и системы</w:t>
      </w:r>
      <w:r w:rsidRPr="004E7400">
        <w:rPr>
          <w:shd w:val="clear" w:color="auto" w:fill="FFFFFF"/>
        </w:rPr>
        <w:t>: Учебник / В.А. Гвоздева. - М.: ИД ФОРУМ: НИЦ ИНФРА-М, 2015. - 544 с.: ил.; 60x90 1/16. - (Профессиональное образование). (переплет) ISBN 978-5-8199-0449-7</w:t>
      </w:r>
    </w:p>
    <w:p w14:paraId="74975305" w14:textId="723DD2D7" w:rsidR="001D2564" w:rsidRPr="004E7400" w:rsidRDefault="001D2564" w:rsidP="001D2564">
      <w:pPr>
        <w:ind w:left="360"/>
        <w:contextualSpacing/>
        <w:jc w:val="both"/>
      </w:pPr>
      <w:r w:rsidRPr="004E7400">
        <w:t xml:space="preserve">6. Тищенко, А.Б. </w:t>
      </w:r>
      <w:r w:rsidRPr="004E7400">
        <w:rPr>
          <w:shd w:val="clear" w:color="auto" w:fill="FFFFFF"/>
        </w:rPr>
        <w:t>Многоканальные телекоммуникационные системы. Ч.1.Принципы построения телеком. систем с времен.раздел. каналов: Уч.пос./ А.Б.Тищенко. - М.:ИЦ РИОР:НИЦ ИНФРА-М,201</w:t>
      </w:r>
      <w:r w:rsidR="009C0154">
        <w:rPr>
          <w:shd w:val="clear" w:color="auto" w:fill="FFFFFF"/>
        </w:rPr>
        <w:t>8</w:t>
      </w:r>
      <w:r w:rsidRPr="004E7400">
        <w:rPr>
          <w:shd w:val="clear" w:color="auto" w:fill="FFFFFF"/>
        </w:rPr>
        <w:t xml:space="preserve"> - 104 с.: 60x88 1/16. - (ВО:Бакалавр.;Магистр.). (о) ISBN 978-5-369-01184-3</w:t>
      </w:r>
    </w:p>
    <w:p w14:paraId="6C58D243" w14:textId="30DAD6F4" w:rsidR="001D2564" w:rsidRPr="004E7400" w:rsidRDefault="001D2564" w:rsidP="001D2564">
      <w:pPr>
        <w:ind w:left="360"/>
        <w:contextualSpacing/>
        <w:jc w:val="both"/>
      </w:pPr>
      <w:r w:rsidRPr="004E7400">
        <w:t>7.Гольдштейн, Б.С. Сети связи пост NGN/ Б.С.Гольдштейн, А.В. Кучерявый. – СПб.:  БХВ-Петербург, 201</w:t>
      </w:r>
      <w:r w:rsidR="009C0154">
        <w:t>7</w:t>
      </w:r>
      <w:r w:rsidRPr="004E7400">
        <w:t>. – 160с. ISBN 978-5-9775-0900-8</w:t>
      </w:r>
    </w:p>
    <w:p w14:paraId="26874077" w14:textId="665FB6B5" w:rsidR="001D2564" w:rsidRPr="004E7400" w:rsidRDefault="001D2564" w:rsidP="001D2564">
      <w:pPr>
        <w:ind w:left="360"/>
        <w:contextualSpacing/>
        <w:jc w:val="both"/>
      </w:pPr>
      <w:r w:rsidRPr="004E7400">
        <w:t>8.Пятибратов, А.П. и др. Вычислительные системы и сети телекоммуникаций: учебник/ А.П. Пятибратов.- М.: Финансы и статистика, 201</w:t>
      </w:r>
      <w:r w:rsidR="009C0154">
        <w:t>6</w:t>
      </w:r>
      <w:r w:rsidRPr="004E7400">
        <w:t>. – 372с. ISBN 978-5-406-01118-8</w:t>
      </w:r>
    </w:p>
    <w:p w14:paraId="2DC0CCE7" w14:textId="77777777" w:rsidR="001D2564" w:rsidRPr="004E7400" w:rsidRDefault="001D2564" w:rsidP="001D2564">
      <w:pPr>
        <w:ind w:left="360"/>
        <w:contextualSpacing/>
        <w:jc w:val="both"/>
        <w:rPr>
          <w:b/>
          <w:bCs/>
        </w:rPr>
      </w:pPr>
    </w:p>
    <w:p w14:paraId="5881922F" w14:textId="77777777" w:rsidR="001D2564" w:rsidRPr="004E7400" w:rsidRDefault="001D2564" w:rsidP="001D2564">
      <w:pPr>
        <w:rPr>
          <w:b/>
          <w:bCs/>
        </w:rPr>
      </w:pPr>
      <w:r w:rsidRPr="004E7400">
        <w:rPr>
          <w:b/>
          <w:bCs/>
        </w:rPr>
        <w:t>Дополнительные источники</w:t>
      </w:r>
    </w:p>
    <w:p w14:paraId="7DD1EDDC" w14:textId="4161577F" w:rsidR="001D2564" w:rsidRPr="004E7400" w:rsidRDefault="001D2564" w:rsidP="001D2564">
      <w:pPr>
        <w:ind w:left="360"/>
        <w:contextualSpacing/>
        <w:jc w:val="both"/>
        <w:rPr>
          <w:b/>
        </w:rPr>
      </w:pPr>
      <w:r w:rsidRPr="004E7400">
        <w:rPr>
          <w:b/>
        </w:rPr>
        <w:t>1.</w:t>
      </w:r>
      <w:r w:rsidRPr="004E7400">
        <w:rPr>
          <w:shd w:val="clear" w:color="auto" w:fill="FFFFFF"/>
        </w:rPr>
        <w:t>Битнер, В.И. Сети нового поколения – NGN : учеб. пособие / Ц.Ц. Михайлова, В.И. Битнер .— М. : Горячая линия – Телеком, 201</w:t>
      </w:r>
      <w:r w:rsidR="009C0154">
        <w:rPr>
          <w:shd w:val="clear" w:color="auto" w:fill="FFFFFF"/>
        </w:rPr>
        <w:t>7</w:t>
      </w:r>
      <w:r w:rsidRPr="004E7400">
        <w:rPr>
          <w:shd w:val="clear" w:color="auto" w:fill="FFFFFF"/>
        </w:rPr>
        <w:t xml:space="preserve"> .— 227 с. : ил. — ISBN 978-5-9912-0149-0 </w:t>
      </w:r>
    </w:p>
    <w:p w14:paraId="799F1A7D" w14:textId="77777777" w:rsidR="001D2564" w:rsidRPr="004E7400" w:rsidRDefault="001D2564" w:rsidP="001D2564">
      <w:r w:rsidRPr="004E7400">
        <w:t>Научно-технические и реферативные журналы:</w:t>
      </w:r>
    </w:p>
    <w:p w14:paraId="67C81A21" w14:textId="77777777" w:rsidR="001D2564" w:rsidRPr="004E7400" w:rsidRDefault="001D2564" w:rsidP="001D2564">
      <w:pPr>
        <w:pStyle w:val="ac"/>
        <w:numPr>
          <w:ilvl w:val="0"/>
          <w:numId w:val="17"/>
        </w:numPr>
        <w:spacing w:before="0" w:after="0"/>
        <w:ind w:firstLine="0"/>
        <w:contextualSpacing/>
      </w:pPr>
      <w:r w:rsidRPr="004E7400">
        <w:t xml:space="preserve">Электросвязь </w:t>
      </w:r>
    </w:p>
    <w:p w14:paraId="029F5369" w14:textId="77777777" w:rsidR="001D2564" w:rsidRPr="004E7400" w:rsidRDefault="001D2564" w:rsidP="001D2564">
      <w:pPr>
        <w:pStyle w:val="ac"/>
        <w:numPr>
          <w:ilvl w:val="0"/>
          <w:numId w:val="17"/>
        </w:numPr>
        <w:spacing w:before="0" w:after="0"/>
        <w:ind w:firstLine="0"/>
        <w:contextualSpacing/>
      </w:pPr>
      <w:r w:rsidRPr="004E7400">
        <w:t xml:space="preserve">Вестник связи </w:t>
      </w:r>
    </w:p>
    <w:p w14:paraId="354F9A71" w14:textId="77777777" w:rsidR="001D2564" w:rsidRPr="004E7400" w:rsidRDefault="001D2564" w:rsidP="001D2564">
      <w:pPr>
        <w:pStyle w:val="ac"/>
        <w:numPr>
          <w:ilvl w:val="0"/>
          <w:numId w:val="17"/>
        </w:numPr>
        <w:spacing w:before="0" w:after="0"/>
        <w:ind w:firstLine="0"/>
        <w:contextualSpacing/>
      </w:pPr>
      <w:r w:rsidRPr="004E7400">
        <w:t xml:space="preserve">Сети и системы связи </w:t>
      </w:r>
    </w:p>
    <w:p w14:paraId="49E4BCD7" w14:textId="77777777" w:rsidR="001D2564" w:rsidRPr="004E7400" w:rsidRDefault="001D2564" w:rsidP="001D2564">
      <w:pPr>
        <w:pStyle w:val="ac"/>
        <w:numPr>
          <w:ilvl w:val="0"/>
          <w:numId w:val="17"/>
        </w:numPr>
        <w:spacing w:before="0" w:after="0"/>
        <w:ind w:firstLine="0"/>
        <w:contextualSpacing/>
      </w:pPr>
      <w:r w:rsidRPr="004E7400">
        <w:t xml:space="preserve">Мобильные системы </w:t>
      </w:r>
    </w:p>
    <w:p w14:paraId="672D6223" w14:textId="77777777" w:rsidR="001D2564" w:rsidRPr="004E7400" w:rsidRDefault="001D2564" w:rsidP="001D2564">
      <w:pPr>
        <w:ind w:left="720"/>
      </w:pPr>
      <w:r w:rsidRPr="004E7400">
        <w:t>Цифровая обработка сигналов</w:t>
      </w:r>
    </w:p>
    <w:p w14:paraId="531AD758" w14:textId="77777777" w:rsidR="001D2564" w:rsidRDefault="001D2564" w:rsidP="001D2564">
      <w:pPr>
        <w:rPr>
          <w:b/>
          <w:bCs/>
        </w:rPr>
      </w:pPr>
    </w:p>
    <w:p w14:paraId="47C423C2" w14:textId="77777777" w:rsidR="001D2564" w:rsidRPr="009702D0" w:rsidRDefault="001D2564" w:rsidP="001D2564">
      <w:pPr>
        <w:pStyle w:val="ac"/>
        <w:spacing w:after="0"/>
        <w:ind w:left="1080"/>
        <w:contextualSpacing/>
        <w:rPr>
          <w:b/>
        </w:rPr>
      </w:pPr>
      <w:r>
        <w:rPr>
          <w:b/>
        </w:rPr>
        <w:t>Э</w:t>
      </w:r>
      <w:r w:rsidRPr="009702D0">
        <w:rPr>
          <w:b/>
        </w:rPr>
        <w:t>лектронный ресурс</w:t>
      </w:r>
    </w:p>
    <w:p w14:paraId="4A9CACAE" w14:textId="77777777" w:rsidR="001D2564" w:rsidRDefault="009C0154" w:rsidP="001D2564">
      <w:pPr>
        <w:ind w:left="360"/>
        <w:jc w:val="both"/>
      </w:pPr>
      <w:hyperlink r:id="rId7" w:history="1">
        <w:r w:rsidR="001D2564" w:rsidRPr="00653E19">
          <w:rPr>
            <w:rStyle w:val="ae"/>
            <w:lang w:val="en-US"/>
          </w:rPr>
          <w:t>znanium</w:t>
        </w:r>
        <w:r w:rsidR="001D2564" w:rsidRPr="00DB581B">
          <w:rPr>
            <w:rStyle w:val="ae"/>
          </w:rPr>
          <w:t>.</w:t>
        </w:r>
        <w:r w:rsidR="001D2564" w:rsidRPr="00653E19">
          <w:rPr>
            <w:rStyle w:val="ae"/>
            <w:lang w:val="en-US"/>
          </w:rPr>
          <w:t>com</w:t>
        </w:r>
      </w:hyperlink>
      <w:r w:rsidR="001D2564">
        <w:t xml:space="preserve">; </w:t>
      </w:r>
    </w:p>
    <w:p w14:paraId="77997BEE" w14:textId="77777777" w:rsidR="001D2564" w:rsidRDefault="001D2564" w:rsidP="006E72DF">
      <w:pPr>
        <w:jc w:val="center"/>
        <w:rPr>
          <w:b/>
        </w:rPr>
      </w:pPr>
    </w:p>
    <w:p w14:paraId="563448CE" w14:textId="77777777" w:rsidR="006E72DF" w:rsidRDefault="006E72DF" w:rsidP="006E72DF">
      <w:pPr>
        <w:jc w:val="center"/>
        <w:rPr>
          <w:b/>
        </w:rPr>
      </w:pPr>
      <w:r w:rsidRPr="006605C9">
        <w:rPr>
          <w:b/>
        </w:rPr>
        <w:lastRenderedPageBreak/>
        <w:t xml:space="preserve">АТТЕСТАЦИОННЫЙ ЛИСТ ПО </w:t>
      </w:r>
      <w:r>
        <w:rPr>
          <w:b/>
        </w:rPr>
        <w:t xml:space="preserve">УЧЕБНОЙ </w:t>
      </w:r>
      <w:r w:rsidRPr="006605C9">
        <w:rPr>
          <w:b/>
        </w:rPr>
        <w:t>ПРАКТИКЕ</w:t>
      </w:r>
    </w:p>
    <w:p w14:paraId="2ED9DDAE" w14:textId="77777777" w:rsidR="001D2564" w:rsidRDefault="001D2564" w:rsidP="006E72DF">
      <w:pPr>
        <w:jc w:val="center"/>
        <w:rPr>
          <w:b/>
        </w:rPr>
      </w:pPr>
      <w:r>
        <w:rPr>
          <w:b/>
        </w:rPr>
        <w:t>(Задание на практику)</w:t>
      </w:r>
    </w:p>
    <w:p w14:paraId="771A23B1" w14:textId="77777777" w:rsidR="006E72DF" w:rsidRPr="006605C9" w:rsidRDefault="006E72DF" w:rsidP="006E72DF">
      <w:pPr>
        <w:jc w:val="center"/>
        <w:rPr>
          <w:b/>
        </w:rPr>
      </w:pPr>
    </w:p>
    <w:p w14:paraId="40D82214" w14:textId="77777777" w:rsidR="006E72DF" w:rsidRPr="006605C9" w:rsidRDefault="006E72DF" w:rsidP="006E72DF">
      <w:r w:rsidRPr="006605C9">
        <w:t>_________________________________________________________________________</w:t>
      </w:r>
      <w:r>
        <w:t>_</w:t>
      </w:r>
      <w:r w:rsidRPr="006605C9">
        <w:t>___,</w:t>
      </w:r>
    </w:p>
    <w:p w14:paraId="3EA03EF2" w14:textId="77777777" w:rsidR="006E72DF" w:rsidRPr="006605C9" w:rsidRDefault="006E72DF" w:rsidP="006E72DF">
      <w:pPr>
        <w:jc w:val="center"/>
        <w:rPr>
          <w:i/>
        </w:rPr>
      </w:pPr>
      <w:r w:rsidRPr="006605C9">
        <w:rPr>
          <w:i/>
        </w:rPr>
        <w:t>ФИО</w:t>
      </w:r>
    </w:p>
    <w:p w14:paraId="249B900D" w14:textId="77777777" w:rsidR="006E72DF" w:rsidRDefault="006E72DF" w:rsidP="006E72DF">
      <w:r>
        <w:t xml:space="preserve">обучающийся(аяся) на </w:t>
      </w:r>
      <w:r w:rsidR="00610AEA">
        <w:t>4</w:t>
      </w:r>
      <w:r>
        <w:t xml:space="preserve"> курсе по </w:t>
      </w:r>
      <w:r w:rsidR="008D72D0">
        <w:t>мпециальности</w:t>
      </w:r>
      <w:r>
        <w:t xml:space="preserve"> СПО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236"/>
        <w:gridCol w:w="8223"/>
      </w:tblGrid>
      <w:tr w:rsidR="006E72DF" w:rsidRPr="00806CCB" w14:paraId="43B023F6" w14:textId="77777777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14:paraId="7EF1F6CB" w14:textId="77777777" w:rsidR="006E72DF" w:rsidRPr="00F86387" w:rsidRDefault="00212134" w:rsidP="006E72DF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95D32B" w14:textId="77777777" w:rsidR="006E72DF" w:rsidRPr="00806CCB" w:rsidRDefault="006E72DF" w:rsidP="006E72DF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45D2D131" w14:textId="77777777" w:rsidR="006E72DF" w:rsidRPr="00F86387" w:rsidRDefault="00212134" w:rsidP="006E72DF">
            <w:pPr>
              <w:jc w:val="both"/>
            </w:pPr>
            <w:r>
              <w:t>Инфокоммуникационные сети и системы связи</w:t>
            </w:r>
          </w:p>
        </w:tc>
      </w:tr>
      <w:tr w:rsidR="006E72DF" w:rsidRPr="00806CCB" w14:paraId="1C8D09CA" w14:textId="77777777" w:rsidTr="00212134">
        <w:trPr>
          <w:trHeight w:val="85"/>
        </w:trPr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14:paraId="57606211" w14:textId="77777777" w:rsidR="006E72DF" w:rsidRPr="00806CCB" w:rsidRDefault="006E72DF" w:rsidP="006E72DF">
            <w:pPr>
              <w:jc w:val="both"/>
            </w:pP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9F0DE1" w14:textId="77777777" w:rsidR="006E72DF" w:rsidRPr="00806CCB" w:rsidRDefault="006E72DF" w:rsidP="006E72DF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14:paraId="1BE43334" w14:textId="77777777" w:rsidR="006E72DF" w:rsidRPr="00806CCB" w:rsidRDefault="006E72DF" w:rsidP="006E72DF">
            <w:pPr>
              <w:jc w:val="both"/>
            </w:pPr>
          </w:p>
        </w:tc>
      </w:tr>
    </w:tbl>
    <w:p w14:paraId="69BD5130" w14:textId="77777777" w:rsidR="006E72DF" w:rsidRPr="00806CCB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14:paraId="1EE0913B" w14:textId="77777777" w:rsidR="006E72DF" w:rsidRPr="00806CCB" w:rsidRDefault="006E72DF" w:rsidP="006E72DF">
      <w:r w:rsidRPr="006605C9">
        <w:t>усп</w:t>
      </w:r>
      <w:r>
        <w:t>ешно прошел(ла) учебную</w:t>
      </w:r>
      <w:r w:rsidRPr="006605C9">
        <w:t xml:space="preserve"> практику по профессиональному модулю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335A3" w:rsidRPr="007B5280" w14:paraId="5E702536" w14:textId="77777777">
        <w:tc>
          <w:tcPr>
            <w:tcW w:w="9571" w:type="dxa"/>
            <w:tcBorders>
              <w:bottom w:val="single" w:sz="4" w:space="0" w:color="auto"/>
            </w:tcBorders>
            <w:shd w:val="clear" w:color="auto" w:fill="auto"/>
          </w:tcPr>
          <w:p w14:paraId="28304267" w14:textId="77777777" w:rsidR="001335A3" w:rsidRPr="001335A3" w:rsidRDefault="00507208" w:rsidP="005D1C06">
            <w:pPr>
              <w:jc w:val="center"/>
            </w:pPr>
            <w:r w:rsidRPr="00507208">
              <w:rPr>
                <w:sz w:val="28"/>
              </w:rPr>
              <w:t>ТЕХНИЧЕСКАЯ ЭКСПЛУАТАЦИЯ ИНФОКОММУНИКАЦИОННЫХ</w:t>
            </w:r>
          </w:p>
        </w:tc>
      </w:tr>
      <w:tr w:rsidR="001335A3" w:rsidRPr="007B5280" w14:paraId="1993378A" w14:textId="77777777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06083" w14:textId="77777777" w:rsidR="001335A3" w:rsidRPr="001335A3" w:rsidRDefault="00507208" w:rsidP="005D1C06">
            <w:pPr>
              <w:jc w:val="center"/>
            </w:pPr>
            <w:r w:rsidRPr="00507208">
              <w:rPr>
                <w:sz w:val="28"/>
              </w:rPr>
              <w:t>СИСТЕМ СВЯЗИ</w:t>
            </w:r>
          </w:p>
        </w:tc>
      </w:tr>
    </w:tbl>
    <w:p w14:paraId="3FC67A95" w14:textId="77777777" w:rsidR="006E72DF" w:rsidRPr="00806CCB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14:paraId="3C596A9D" w14:textId="5BBDEF29" w:rsidR="003832BA" w:rsidRPr="006605C9" w:rsidRDefault="006E72DF" w:rsidP="003832BA">
      <w:r>
        <w:t xml:space="preserve">в объеме </w:t>
      </w:r>
      <w:r w:rsidR="00610AEA">
        <w:t>72</w:t>
      </w:r>
      <w:r w:rsidRPr="006605C9">
        <w:t xml:space="preserve">часов с </w:t>
      </w:r>
      <w:r w:rsidR="003832BA" w:rsidRPr="006605C9">
        <w:t xml:space="preserve"> «</w:t>
      </w:r>
      <w:r w:rsidR="003832BA" w:rsidRPr="00B90A94">
        <w:t>____</w:t>
      </w:r>
      <w:r w:rsidR="003832BA" w:rsidRPr="006605C9">
        <w:t>»</w:t>
      </w:r>
      <w:r w:rsidR="003832BA" w:rsidRPr="00B90A94">
        <w:t xml:space="preserve">_____________ </w:t>
      </w:r>
      <w:r w:rsidR="003832BA" w:rsidRPr="006605C9">
        <w:t>20</w:t>
      </w:r>
      <w:r w:rsidR="009C0154">
        <w:t>2</w:t>
      </w:r>
      <w:r w:rsidR="003832BA" w:rsidRPr="00B90A94">
        <w:t>__</w:t>
      </w:r>
      <w:r w:rsidR="003832BA" w:rsidRPr="006605C9">
        <w:t>г. по «</w:t>
      </w:r>
      <w:r w:rsidR="003832BA" w:rsidRPr="00B90A94">
        <w:t>____</w:t>
      </w:r>
      <w:r w:rsidR="003832BA" w:rsidRPr="006605C9">
        <w:t>»</w:t>
      </w:r>
      <w:r w:rsidR="003832BA" w:rsidRPr="00B90A94">
        <w:t xml:space="preserve">_____________ </w:t>
      </w:r>
      <w:r w:rsidR="003832BA" w:rsidRPr="006605C9">
        <w:t>20</w:t>
      </w:r>
      <w:r w:rsidR="009C0154">
        <w:t>2</w:t>
      </w:r>
      <w:r w:rsidR="003832BA" w:rsidRPr="00B90A94">
        <w:t>__</w:t>
      </w:r>
      <w:r w:rsidR="003832BA" w:rsidRPr="006605C9">
        <w:t>г..</w:t>
      </w:r>
      <w:r w:rsidR="003832BA">
        <w:t xml:space="preserve"> в </w:t>
      </w:r>
    </w:p>
    <w:p w14:paraId="4D5BE39F" w14:textId="77777777" w:rsidR="006E72DF" w:rsidRPr="006605C9" w:rsidRDefault="006E72DF" w:rsidP="006E72DF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6E72DF" w:rsidRPr="00806CCB" w14:paraId="5D5931A7" w14:textId="77777777">
        <w:tc>
          <w:tcPr>
            <w:tcW w:w="9571" w:type="dxa"/>
            <w:shd w:val="clear" w:color="auto" w:fill="auto"/>
          </w:tcPr>
          <w:p w14:paraId="59383BC1" w14:textId="77777777" w:rsidR="006E72DF" w:rsidRPr="00806CCB" w:rsidRDefault="006E72DF" w:rsidP="006E72DF">
            <w:r>
              <w:t>ГБ</w:t>
            </w:r>
            <w:r w:rsidR="00802A39">
              <w:t>ПОУ</w:t>
            </w:r>
            <w:r>
              <w:t>Уфимский колледж радиоэлектроники</w:t>
            </w:r>
            <w:r w:rsidR="00802A39">
              <w:t>, телекоммуникаций и безопасности</w:t>
            </w:r>
          </w:p>
        </w:tc>
      </w:tr>
    </w:tbl>
    <w:p w14:paraId="41D2CC01" w14:textId="77777777" w:rsidR="006E72DF" w:rsidRPr="00806CCB" w:rsidRDefault="006E72DF" w:rsidP="006E72DF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14:paraId="4EE91143" w14:textId="77777777" w:rsidR="006E72DF" w:rsidRPr="006605C9" w:rsidRDefault="006E72DF" w:rsidP="006E72DF"/>
    <w:p w14:paraId="5E481B71" w14:textId="77777777" w:rsidR="006E72DF" w:rsidRDefault="006E72DF" w:rsidP="006E72DF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сформированности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p w14:paraId="0F51B1AB" w14:textId="77777777" w:rsidR="001C52E5" w:rsidRPr="003B6E00" w:rsidRDefault="001C52E5" w:rsidP="001C52E5">
      <w:pPr>
        <w:jc w:val="center"/>
        <w:rPr>
          <w:b/>
        </w:rPr>
      </w:pPr>
    </w:p>
    <w:tbl>
      <w:tblPr>
        <w:tblpPr w:leftFromText="180" w:rightFromText="180" w:vertAnchor="text" w:tblpX="-67" w:tblpY="1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3543"/>
        <w:gridCol w:w="2835"/>
      </w:tblGrid>
      <w:tr w:rsidR="005D1C06" w:rsidRPr="00B7062C" w14:paraId="48B1DFF9" w14:textId="77777777" w:rsidTr="00303E7F">
        <w:tc>
          <w:tcPr>
            <w:tcW w:w="3261" w:type="dxa"/>
          </w:tcPr>
          <w:p w14:paraId="4C19AB03" w14:textId="77777777" w:rsidR="005D1C06" w:rsidRPr="00B7062C" w:rsidRDefault="005D1C06" w:rsidP="00303E7F">
            <w:r w:rsidRPr="00B7062C">
              <w:t>ОК 01</w:t>
            </w:r>
            <w:r>
              <w:t>.</w:t>
            </w:r>
            <w:r w:rsidRPr="00B7062C"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543" w:type="dxa"/>
          </w:tcPr>
          <w:p w14:paraId="0FC26D48" w14:textId="77777777" w:rsidR="005D1C06" w:rsidRPr="00B7062C" w:rsidRDefault="005D1C06" w:rsidP="00303E7F">
            <w:pPr>
              <w:numPr>
                <w:ilvl w:val="0"/>
                <w:numId w:val="7"/>
              </w:numPr>
              <w:tabs>
                <w:tab w:val="left" w:pos="252"/>
              </w:tabs>
            </w:pPr>
            <w:r>
              <w:t xml:space="preserve">обоснованность </w:t>
            </w:r>
            <w:r w:rsidRPr="00B7062C">
              <w:t>постановки цели, выбора и применения методов и способов решения профессиональных задач;</w:t>
            </w:r>
          </w:p>
          <w:p w14:paraId="30E718CE" w14:textId="77777777" w:rsidR="005D1C06" w:rsidRPr="00B7062C" w:rsidRDefault="005D1C06" w:rsidP="00303E7F">
            <w:r>
              <w:t xml:space="preserve">- адекватная оценка и самооценка </w:t>
            </w:r>
            <w:r w:rsidRPr="00B7062C">
              <w:t>эффективности и ка</w:t>
            </w:r>
            <w:r>
              <w:t xml:space="preserve">чества выполнения </w:t>
            </w:r>
            <w:r w:rsidRPr="00B7062C">
              <w:t>профессиональных задач</w:t>
            </w:r>
          </w:p>
        </w:tc>
        <w:tc>
          <w:tcPr>
            <w:tcW w:w="2835" w:type="dxa"/>
            <w:vMerge w:val="restart"/>
          </w:tcPr>
          <w:p w14:paraId="2CAF72C6" w14:textId="77777777" w:rsidR="005D1C06" w:rsidRDefault="005D1C06" w:rsidP="00303E7F"/>
          <w:p w14:paraId="61D2EAE6" w14:textId="77777777" w:rsidR="005D1C06" w:rsidRDefault="005D1C06" w:rsidP="00303E7F"/>
          <w:p w14:paraId="738A52A4" w14:textId="77777777" w:rsidR="005D1C06" w:rsidRDefault="005D1C06" w:rsidP="00303E7F"/>
          <w:p w14:paraId="1C915CA9" w14:textId="77777777" w:rsidR="005D1C06" w:rsidRDefault="005D1C06" w:rsidP="00303E7F"/>
          <w:p w14:paraId="0F9C7545" w14:textId="77777777" w:rsidR="005D1C06" w:rsidRDefault="005D1C06" w:rsidP="00303E7F"/>
          <w:p w14:paraId="004BA28D" w14:textId="77777777" w:rsidR="005D1C06" w:rsidRDefault="005D1C06" w:rsidP="00303E7F">
            <w:r w:rsidRPr="00B7062C">
              <w:t>Интерпретация результатов наблюдений за деятельностью обучающегося в процессе осво</w:t>
            </w:r>
            <w:r>
              <w:t>ения образовательной программы</w:t>
            </w:r>
          </w:p>
          <w:p w14:paraId="70A79D76" w14:textId="77777777" w:rsidR="005D1C06" w:rsidRPr="00B7062C" w:rsidRDefault="005D1C06" w:rsidP="00303E7F"/>
          <w:p w14:paraId="6950B872" w14:textId="77777777" w:rsidR="005D1C06" w:rsidRDefault="005D1C06" w:rsidP="00303E7F">
            <w:r w:rsidRPr="00B7062C">
              <w:t>Экспертное наблюдение и оценка на лабораторно - практических занятиях, при выполнении работ по уче</w:t>
            </w:r>
            <w:r>
              <w:t>бной и производственной практикам</w:t>
            </w:r>
          </w:p>
          <w:p w14:paraId="58C0C9F3" w14:textId="77777777" w:rsidR="005D1C06" w:rsidRDefault="005D1C06" w:rsidP="00303E7F"/>
          <w:p w14:paraId="771055A0" w14:textId="77777777" w:rsidR="005D1C06" w:rsidRPr="00B7062C" w:rsidRDefault="005D1C06" w:rsidP="00303E7F">
            <w:r>
              <w:t xml:space="preserve">Экзамен </w:t>
            </w:r>
          </w:p>
        </w:tc>
      </w:tr>
      <w:tr w:rsidR="005D1C06" w:rsidRPr="00B7062C" w14:paraId="1B87A35C" w14:textId="77777777" w:rsidTr="00303E7F">
        <w:tc>
          <w:tcPr>
            <w:tcW w:w="3261" w:type="dxa"/>
          </w:tcPr>
          <w:p w14:paraId="6AEA2F3E" w14:textId="77777777" w:rsidR="005D1C06" w:rsidRPr="00B7062C" w:rsidRDefault="005D1C06" w:rsidP="00303E7F">
            <w:r w:rsidRPr="00B7062C"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543" w:type="dxa"/>
          </w:tcPr>
          <w:p w14:paraId="35234AEB" w14:textId="77777777" w:rsidR="005D1C06" w:rsidRPr="00B7062C" w:rsidRDefault="005D1C06" w:rsidP="00303E7F">
            <w:r w:rsidRPr="00B7062C">
              <w:t>- использование различных источников, включая электронные ресурсы, медиаресурсы,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2835" w:type="dxa"/>
            <w:vMerge/>
          </w:tcPr>
          <w:p w14:paraId="25FDFAB4" w14:textId="77777777" w:rsidR="005D1C06" w:rsidRPr="00B7062C" w:rsidRDefault="005D1C06" w:rsidP="00303E7F"/>
        </w:tc>
      </w:tr>
      <w:tr w:rsidR="005D1C06" w:rsidRPr="00B7062C" w14:paraId="2E64B81E" w14:textId="77777777" w:rsidTr="00303E7F">
        <w:tc>
          <w:tcPr>
            <w:tcW w:w="3261" w:type="dxa"/>
          </w:tcPr>
          <w:p w14:paraId="3D92BD57" w14:textId="77777777" w:rsidR="005D1C06" w:rsidRPr="00B7062C" w:rsidRDefault="005D1C06" w:rsidP="00303E7F">
            <w:r w:rsidRPr="00B7062C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3543" w:type="dxa"/>
          </w:tcPr>
          <w:p w14:paraId="41767FEF" w14:textId="77777777" w:rsidR="005D1C06" w:rsidRPr="00B7062C" w:rsidRDefault="005D1C06" w:rsidP="00303E7F">
            <w:r w:rsidRPr="00B7062C">
              <w:t>- дем</w:t>
            </w:r>
            <w:r>
              <w:t>онстрация ответственности за принятые</w:t>
            </w:r>
            <w:r w:rsidRPr="00B7062C">
              <w:t xml:space="preserve"> решения</w:t>
            </w:r>
          </w:p>
          <w:p w14:paraId="7A16B8AE" w14:textId="77777777" w:rsidR="005D1C06" w:rsidRPr="00B7062C" w:rsidRDefault="005D1C06" w:rsidP="00303E7F">
            <w:r w:rsidRPr="00B7062C">
              <w:t xml:space="preserve">- </w:t>
            </w:r>
            <w:r>
              <w:t xml:space="preserve">обоснованность </w:t>
            </w:r>
            <w:r w:rsidRPr="00B7062C">
              <w:t>самоанализ</w:t>
            </w:r>
            <w:r>
              <w:t>а</w:t>
            </w:r>
            <w:r w:rsidRPr="00B7062C">
              <w:t xml:space="preserve"> и коррекция результатов собственной работы; </w:t>
            </w:r>
          </w:p>
        </w:tc>
        <w:tc>
          <w:tcPr>
            <w:tcW w:w="2835" w:type="dxa"/>
            <w:vMerge/>
          </w:tcPr>
          <w:p w14:paraId="54B7E8A4" w14:textId="77777777" w:rsidR="005D1C06" w:rsidRPr="00B7062C" w:rsidRDefault="005D1C06" w:rsidP="00303E7F"/>
        </w:tc>
      </w:tr>
      <w:tr w:rsidR="005D1C06" w:rsidRPr="00B7062C" w14:paraId="6DEDE5C4" w14:textId="77777777" w:rsidTr="00303E7F">
        <w:tc>
          <w:tcPr>
            <w:tcW w:w="3261" w:type="dxa"/>
          </w:tcPr>
          <w:p w14:paraId="68F816E3" w14:textId="77777777" w:rsidR="005D1C06" w:rsidRPr="00B7062C" w:rsidRDefault="005D1C06" w:rsidP="00303E7F">
            <w:r w:rsidRPr="00B7062C">
              <w:t>ОК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543" w:type="dxa"/>
          </w:tcPr>
          <w:p w14:paraId="1092E0F4" w14:textId="77777777" w:rsidR="005D1C06" w:rsidRDefault="005D1C06" w:rsidP="00303E7F">
            <w:r>
              <w:t xml:space="preserve">- </w:t>
            </w:r>
            <w:r w:rsidRPr="00B7062C">
              <w:t xml:space="preserve">взаимодействие с обучающимися, преподавателями и мастерами в ходе обучения, с руководителями </w:t>
            </w:r>
            <w:r>
              <w:t>учебной и производственной практик;</w:t>
            </w:r>
          </w:p>
          <w:p w14:paraId="6DCCA5FD" w14:textId="77777777" w:rsidR="005D1C06" w:rsidRPr="00B7062C" w:rsidRDefault="005D1C06" w:rsidP="00303E7F">
            <w:r>
              <w:t xml:space="preserve">- обоснованность </w:t>
            </w:r>
            <w:r w:rsidRPr="00B7062C">
              <w:t>анализ</w:t>
            </w:r>
            <w:r>
              <w:t>а</w:t>
            </w:r>
            <w:r w:rsidRPr="00B7062C">
              <w:t xml:space="preserve"> работы членов команды (подчиненных)</w:t>
            </w:r>
          </w:p>
        </w:tc>
        <w:tc>
          <w:tcPr>
            <w:tcW w:w="2835" w:type="dxa"/>
            <w:vMerge/>
          </w:tcPr>
          <w:p w14:paraId="5F08C156" w14:textId="77777777" w:rsidR="005D1C06" w:rsidRPr="00B7062C" w:rsidRDefault="005D1C06" w:rsidP="00303E7F"/>
        </w:tc>
      </w:tr>
      <w:tr w:rsidR="005D1C06" w:rsidRPr="00B7062C" w14:paraId="02E5AC43" w14:textId="77777777" w:rsidTr="00303E7F">
        <w:tc>
          <w:tcPr>
            <w:tcW w:w="3261" w:type="dxa"/>
          </w:tcPr>
          <w:p w14:paraId="5A949520" w14:textId="77777777" w:rsidR="005D1C06" w:rsidRPr="00B7062C" w:rsidRDefault="005D1C06" w:rsidP="00303E7F">
            <w:r w:rsidRPr="00B7062C">
              <w:lastRenderedPageBreak/>
              <w:t>ОК 05.</w:t>
            </w:r>
            <w:r w:rsidRPr="00B7062C">
              <w:rPr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3" w:type="dxa"/>
          </w:tcPr>
          <w:p w14:paraId="1129CF75" w14:textId="77777777" w:rsidR="005D1C06" w:rsidRDefault="005D1C06" w:rsidP="00303E7F">
            <w:r>
              <w:t>-грамотность устной и письменной речи,</w:t>
            </w:r>
          </w:p>
          <w:p w14:paraId="0C088563" w14:textId="77777777" w:rsidR="005D1C06" w:rsidRPr="00B7062C" w:rsidRDefault="005D1C06" w:rsidP="00303E7F">
            <w:r>
              <w:t>- ясность формулирования и изложения мыслей</w:t>
            </w:r>
          </w:p>
        </w:tc>
        <w:tc>
          <w:tcPr>
            <w:tcW w:w="2835" w:type="dxa"/>
            <w:vMerge/>
          </w:tcPr>
          <w:p w14:paraId="3DF1DE30" w14:textId="77777777" w:rsidR="005D1C06" w:rsidRPr="00B7062C" w:rsidRDefault="005D1C06" w:rsidP="00303E7F"/>
        </w:tc>
      </w:tr>
      <w:tr w:rsidR="005D1C06" w:rsidRPr="00B7062C" w14:paraId="0B20B184" w14:textId="77777777" w:rsidTr="00303E7F">
        <w:tc>
          <w:tcPr>
            <w:tcW w:w="3261" w:type="dxa"/>
          </w:tcPr>
          <w:p w14:paraId="400E2B21" w14:textId="13630C09" w:rsidR="005D1C06" w:rsidRPr="00B7062C" w:rsidRDefault="005D1C06" w:rsidP="00303E7F">
            <w:r w:rsidRPr="00B7062C">
              <w:t xml:space="preserve">ОК 06.  </w:t>
            </w:r>
            <w:r w:rsidR="009C0154">
              <w:rPr>
                <w:rFonts w:eastAsia="Times New Roman"/>
                <w:bCs/>
                <w:iCs/>
              </w:rPr>
              <w:t xml:space="preserve">Проявлять гражданско-патриотическую позицию, демонстрировать осознанное поведение на основе общечеловеческих ценностей, </w:t>
            </w:r>
            <w:r w:rsidR="009C0154">
              <w:rPr>
                <w:bCs/>
              </w:rPr>
              <w:t>применять стандарты антикоррупционного поведения.</w:t>
            </w:r>
          </w:p>
        </w:tc>
        <w:tc>
          <w:tcPr>
            <w:tcW w:w="3543" w:type="dxa"/>
          </w:tcPr>
          <w:p w14:paraId="7A9971F2" w14:textId="77777777" w:rsidR="005D1C06" w:rsidRDefault="005D1C06" w:rsidP="00303E7F">
            <w:pPr>
              <w:rPr>
                <w:bCs/>
              </w:rPr>
            </w:pP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14:paraId="6BB54367" w14:textId="77777777" w:rsidR="005D1C06" w:rsidRPr="00B7062C" w:rsidRDefault="005D1C06" w:rsidP="00303E7F"/>
        </w:tc>
        <w:tc>
          <w:tcPr>
            <w:tcW w:w="2835" w:type="dxa"/>
            <w:vMerge/>
          </w:tcPr>
          <w:p w14:paraId="23E7B53D" w14:textId="77777777" w:rsidR="005D1C06" w:rsidRPr="00B7062C" w:rsidRDefault="005D1C06" w:rsidP="00303E7F"/>
        </w:tc>
      </w:tr>
      <w:tr w:rsidR="005D1C06" w:rsidRPr="00B7062C" w14:paraId="2331A404" w14:textId="77777777" w:rsidTr="00303E7F">
        <w:tc>
          <w:tcPr>
            <w:tcW w:w="3261" w:type="dxa"/>
          </w:tcPr>
          <w:p w14:paraId="0046CBF4" w14:textId="77777777" w:rsidR="005D1C06" w:rsidRPr="00B7062C" w:rsidRDefault="005D1C06" w:rsidP="00303E7F">
            <w:r w:rsidRPr="00B7062C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3" w:type="dxa"/>
          </w:tcPr>
          <w:p w14:paraId="370B0F8E" w14:textId="77777777" w:rsidR="005D1C06" w:rsidRDefault="005D1C06" w:rsidP="00303E7F">
            <w: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3E60921B" w14:textId="77777777" w:rsidR="005D1C06" w:rsidRPr="00B7062C" w:rsidRDefault="005D1C06" w:rsidP="00303E7F">
            <w: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2835" w:type="dxa"/>
            <w:vMerge/>
          </w:tcPr>
          <w:p w14:paraId="19D1DDAB" w14:textId="77777777" w:rsidR="005D1C06" w:rsidRPr="00B7062C" w:rsidRDefault="005D1C06" w:rsidP="00303E7F"/>
        </w:tc>
      </w:tr>
      <w:tr w:rsidR="005D1C06" w:rsidRPr="00B7062C" w14:paraId="29D42A63" w14:textId="77777777" w:rsidTr="00303E7F">
        <w:tc>
          <w:tcPr>
            <w:tcW w:w="3261" w:type="dxa"/>
          </w:tcPr>
          <w:p w14:paraId="426DFE73" w14:textId="77777777" w:rsidR="005D1C06" w:rsidRPr="00B7062C" w:rsidRDefault="005D1C06" w:rsidP="00303E7F">
            <w:r w:rsidRPr="00B7062C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43" w:type="dxa"/>
          </w:tcPr>
          <w:p w14:paraId="10C7692E" w14:textId="77777777" w:rsidR="005D1C06" w:rsidRDefault="005D1C06" w:rsidP="00303E7F">
            <w: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14:paraId="4D1AD6A9" w14:textId="77777777" w:rsidR="005D1C06" w:rsidRPr="00B7062C" w:rsidRDefault="005D1C06" w:rsidP="00303E7F"/>
        </w:tc>
        <w:tc>
          <w:tcPr>
            <w:tcW w:w="2835" w:type="dxa"/>
            <w:vMerge/>
          </w:tcPr>
          <w:p w14:paraId="19AA0024" w14:textId="77777777" w:rsidR="005D1C06" w:rsidRPr="00B7062C" w:rsidRDefault="005D1C06" w:rsidP="00303E7F"/>
        </w:tc>
      </w:tr>
      <w:tr w:rsidR="005D1C06" w:rsidRPr="00B7062C" w14:paraId="6EA5B672" w14:textId="77777777" w:rsidTr="00303E7F">
        <w:tc>
          <w:tcPr>
            <w:tcW w:w="3261" w:type="dxa"/>
          </w:tcPr>
          <w:p w14:paraId="4B6AF27A" w14:textId="77777777" w:rsidR="005D1C06" w:rsidRPr="00B7062C" w:rsidRDefault="005D1C06" w:rsidP="00303E7F">
            <w:r w:rsidRPr="00B7062C"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543" w:type="dxa"/>
          </w:tcPr>
          <w:p w14:paraId="60E51C58" w14:textId="77777777" w:rsidR="005D1C06" w:rsidRPr="00494061" w:rsidRDefault="005D1C06" w:rsidP="00303E7F">
            <w:pPr>
              <w:pStyle w:val="af"/>
              <w:rPr>
                <w:lang w:val="ru-RU"/>
              </w:rPr>
            </w:pPr>
            <w:r w:rsidRPr="00B7062C">
              <w:rPr>
                <w:bCs/>
                <w:lang w:val="ru-RU"/>
              </w:rPr>
              <w:t xml:space="preserve">- </w:t>
            </w:r>
            <w:r>
              <w:rPr>
                <w:bCs/>
                <w:lang w:val="ru-RU"/>
              </w:rPr>
              <w:t xml:space="preserve">эффективность </w:t>
            </w:r>
            <w:r w:rsidRPr="00B7062C">
              <w:rPr>
                <w:bCs/>
                <w:lang w:val="ru-RU"/>
              </w:rPr>
              <w:t>использовани</w:t>
            </w:r>
            <w:r>
              <w:rPr>
                <w:bCs/>
                <w:lang w:val="ru-RU"/>
              </w:rPr>
              <w:t>я</w:t>
            </w:r>
            <w:r w:rsidRPr="00B7062C">
              <w:rPr>
                <w:bCs/>
                <w:lang w:val="ru-RU"/>
              </w:rPr>
              <w:t xml:space="preserve"> и</w:t>
            </w:r>
            <w:r w:rsidRPr="00B7062C">
              <w:rPr>
                <w:lang w:val="ru-RU"/>
              </w:rPr>
              <w:t xml:space="preserve">нформационно-коммуникационных технологий </w:t>
            </w:r>
            <w:r>
              <w:rPr>
                <w:lang w:val="ru-RU"/>
              </w:rPr>
              <w:t>в профессиональной деятельности согласно формируемым умениям и получаемому практическому опыту</w:t>
            </w:r>
            <w:r w:rsidRPr="00B7062C">
              <w:rPr>
                <w:lang w:val="ru-RU"/>
              </w:rPr>
              <w:t>;</w:t>
            </w:r>
          </w:p>
        </w:tc>
        <w:tc>
          <w:tcPr>
            <w:tcW w:w="2835" w:type="dxa"/>
            <w:vMerge/>
          </w:tcPr>
          <w:p w14:paraId="507D36A2" w14:textId="77777777" w:rsidR="005D1C06" w:rsidRPr="00B7062C" w:rsidRDefault="005D1C06" w:rsidP="00303E7F"/>
        </w:tc>
      </w:tr>
      <w:tr w:rsidR="005D1C06" w:rsidRPr="00B7062C" w14:paraId="12E1A9C4" w14:textId="77777777" w:rsidTr="00303E7F">
        <w:trPr>
          <w:trHeight w:val="1706"/>
        </w:trPr>
        <w:tc>
          <w:tcPr>
            <w:tcW w:w="3261" w:type="dxa"/>
          </w:tcPr>
          <w:p w14:paraId="66552C32" w14:textId="65F8FCA5" w:rsidR="005D1C06" w:rsidRPr="00B7062C" w:rsidRDefault="005D1C06" w:rsidP="00303E7F">
            <w:r w:rsidRPr="00B7062C">
              <w:t>ОК 10. Пользоваться профессиональной документацией на государственном и иностранном язык</w:t>
            </w:r>
            <w:r w:rsidR="009C0154">
              <w:t>ах</w:t>
            </w:r>
          </w:p>
        </w:tc>
        <w:tc>
          <w:tcPr>
            <w:tcW w:w="3543" w:type="dxa"/>
          </w:tcPr>
          <w:p w14:paraId="6C8D72DF" w14:textId="77777777" w:rsidR="005D1C06" w:rsidRPr="00B7062C" w:rsidRDefault="005D1C06" w:rsidP="00303E7F">
            <w: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2835" w:type="dxa"/>
            <w:vMerge/>
          </w:tcPr>
          <w:p w14:paraId="097CC6C2" w14:textId="77777777" w:rsidR="005D1C06" w:rsidRPr="00B7062C" w:rsidRDefault="005D1C06" w:rsidP="00303E7F"/>
        </w:tc>
      </w:tr>
    </w:tbl>
    <w:p w14:paraId="763A7AE6" w14:textId="77777777" w:rsidR="005D1C06" w:rsidRPr="003B6E00" w:rsidRDefault="005D1C06" w:rsidP="001C52E5">
      <w:pPr>
        <w:jc w:val="center"/>
        <w:rPr>
          <w:b/>
        </w:rPr>
      </w:pPr>
    </w:p>
    <w:p w14:paraId="3C89BA53" w14:textId="77777777" w:rsidR="005D1C06" w:rsidRPr="003B6E00" w:rsidRDefault="005D1C06" w:rsidP="005D1C06">
      <w:pPr>
        <w:jc w:val="center"/>
        <w:rPr>
          <w:b/>
        </w:rPr>
      </w:pPr>
    </w:p>
    <w:p w14:paraId="0ABDC3DE" w14:textId="77777777" w:rsidR="005D1C06" w:rsidRPr="003B6E00" w:rsidRDefault="005D1C06" w:rsidP="005D1C06">
      <w:pPr>
        <w:jc w:val="center"/>
        <w:rPr>
          <w:b/>
        </w:rPr>
      </w:pPr>
    </w:p>
    <w:p w14:paraId="2D0FDA97" w14:textId="77777777" w:rsidR="005D1C06" w:rsidRPr="003B6E00" w:rsidRDefault="005D1C06" w:rsidP="005D1C06">
      <w:pPr>
        <w:jc w:val="center"/>
        <w:rPr>
          <w:b/>
        </w:rPr>
      </w:pPr>
    </w:p>
    <w:p w14:paraId="41493640" w14:textId="77777777" w:rsidR="005D1C06" w:rsidRDefault="005D1C06" w:rsidP="005D1C06">
      <w:pPr>
        <w:jc w:val="center"/>
        <w:rPr>
          <w:b/>
        </w:rPr>
      </w:pPr>
      <w:r w:rsidRPr="006605C9">
        <w:rPr>
          <w:b/>
        </w:rPr>
        <w:lastRenderedPageBreak/>
        <w:t xml:space="preserve">Виды и качество выполнения работ с целью оценки сформированности </w:t>
      </w:r>
      <w:r>
        <w:rPr>
          <w:b/>
        </w:rPr>
        <w:br/>
        <w:t xml:space="preserve">профессиональных </w:t>
      </w:r>
      <w:r w:rsidRPr="006605C9">
        <w:rPr>
          <w:b/>
        </w:rPr>
        <w:t>компетенций</w:t>
      </w:r>
    </w:p>
    <w:p w14:paraId="30B2FF5B" w14:textId="77777777" w:rsidR="005D1C06" w:rsidRPr="003B6E00" w:rsidRDefault="005D1C06" w:rsidP="001C52E5">
      <w:pPr>
        <w:jc w:val="center"/>
        <w:rPr>
          <w:b/>
        </w:rPr>
      </w:pPr>
    </w:p>
    <w:p w14:paraId="5DFB122F" w14:textId="77777777" w:rsidR="005D1C06" w:rsidRPr="003B6E00" w:rsidRDefault="005D1C06" w:rsidP="001C52E5">
      <w:pPr>
        <w:jc w:val="center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6"/>
        <w:gridCol w:w="3529"/>
        <w:gridCol w:w="2800"/>
      </w:tblGrid>
      <w:tr w:rsidR="001C52E5" w:rsidRPr="00F3026F" w14:paraId="30331355" w14:textId="77777777" w:rsidTr="001C52E5">
        <w:trPr>
          <w:trHeight w:val="1098"/>
        </w:trPr>
        <w:tc>
          <w:tcPr>
            <w:tcW w:w="3276" w:type="dxa"/>
          </w:tcPr>
          <w:p w14:paraId="03F583E6" w14:textId="77777777" w:rsidR="001C52E5" w:rsidRPr="00F3026F" w:rsidRDefault="001C52E5" w:rsidP="00303E7F">
            <w:pPr>
              <w:suppressAutoHyphens/>
              <w:jc w:val="center"/>
            </w:pPr>
            <w:r w:rsidRPr="00F3026F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29" w:type="dxa"/>
          </w:tcPr>
          <w:p w14:paraId="7CD1B477" w14:textId="77777777" w:rsidR="001C52E5" w:rsidRPr="00F3026F" w:rsidRDefault="001C52E5" w:rsidP="00303E7F">
            <w:pPr>
              <w:suppressAutoHyphens/>
              <w:jc w:val="center"/>
            </w:pPr>
          </w:p>
          <w:p w14:paraId="140535FD" w14:textId="77777777" w:rsidR="001C52E5" w:rsidRPr="00F3026F" w:rsidRDefault="001C52E5" w:rsidP="00303E7F">
            <w:pPr>
              <w:suppressAutoHyphens/>
              <w:jc w:val="center"/>
            </w:pPr>
            <w:r w:rsidRPr="00F3026F">
              <w:t>Критерии оценки</w:t>
            </w:r>
          </w:p>
        </w:tc>
        <w:tc>
          <w:tcPr>
            <w:tcW w:w="2800" w:type="dxa"/>
          </w:tcPr>
          <w:p w14:paraId="26F4EF06" w14:textId="77777777" w:rsidR="001C52E5" w:rsidRPr="00F3026F" w:rsidRDefault="001C52E5" w:rsidP="00303E7F">
            <w:pPr>
              <w:suppressAutoHyphens/>
              <w:jc w:val="center"/>
            </w:pPr>
          </w:p>
          <w:p w14:paraId="1D8270EE" w14:textId="77777777" w:rsidR="001C52E5" w:rsidRPr="00F3026F" w:rsidRDefault="001C52E5" w:rsidP="00303E7F">
            <w:pPr>
              <w:suppressAutoHyphens/>
              <w:jc w:val="center"/>
            </w:pPr>
            <w:r w:rsidRPr="00F3026F">
              <w:t>Методы оценки</w:t>
            </w:r>
          </w:p>
        </w:tc>
      </w:tr>
      <w:tr w:rsidR="001C52E5" w:rsidRPr="00F3026F" w14:paraId="13D6048F" w14:textId="77777777" w:rsidTr="001C52E5">
        <w:trPr>
          <w:trHeight w:val="698"/>
        </w:trPr>
        <w:tc>
          <w:tcPr>
            <w:tcW w:w="3276" w:type="dxa"/>
          </w:tcPr>
          <w:p w14:paraId="3279788D" w14:textId="77777777" w:rsidR="001C52E5" w:rsidRPr="00F3026F" w:rsidRDefault="001C52E5" w:rsidP="00303E7F">
            <w:pPr>
              <w:suppressAutoHyphens/>
              <w:rPr>
                <w:i/>
              </w:rPr>
            </w:pPr>
            <w:r w:rsidRPr="00F3026F">
              <w:rPr>
                <w:b/>
                <w:lang w:eastAsia="en-US"/>
              </w:rPr>
              <w:t>ПК 2.1</w:t>
            </w:r>
            <w:r w:rsidRPr="00F3026F">
              <w:rPr>
                <w:lang w:eastAsia="en-US"/>
              </w:rPr>
              <w:t>. Выполнять монтаж, демонтаж, первичную инсталляцию, мониторинг, диагностику инфокоммуникационных систем</w:t>
            </w:r>
            <w:r w:rsidR="00303E7F">
              <w:rPr>
                <w:lang w:eastAsia="en-US"/>
              </w:rPr>
              <w:t xml:space="preserve"> </w:t>
            </w:r>
            <w:r w:rsidRPr="00F3026F">
              <w:rPr>
                <w:lang w:eastAsia="en-US"/>
              </w:rPr>
              <w:t>передачи в соответствии с действующими отраслевыми стандартами</w:t>
            </w:r>
          </w:p>
        </w:tc>
        <w:tc>
          <w:tcPr>
            <w:tcW w:w="3529" w:type="dxa"/>
          </w:tcPr>
          <w:p w14:paraId="79127670" w14:textId="77777777" w:rsidR="001C52E5" w:rsidRPr="00F3026F" w:rsidRDefault="001C52E5" w:rsidP="00303E7F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54568FE3" w14:textId="77777777" w:rsidR="001C52E5" w:rsidRPr="00F3026F" w:rsidRDefault="001C52E5" w:rsidP="00303E7F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17DAD235" w14:textId="77777777" w:rsidR="001C52E5" w:rsidRPr="00F3026F" w:rsidRDefault="001C52E5" w:rsidP="00303E7F">
            <w:pPr>
              <w:rPr>
                <w:bCs/>
                <w:lang w:eastAsia="en-US"/>
              </w:rPr>
            </w:pPr>
          </w:p>
          <w:p w14:paraId="40BEED75" w14:textId="77777777" w:rsidR="001C52E5" w:rsidRPr="00F3026F" w:rsidRDefault="001C52E5" w:rsidP="00303E7F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>Оценка «удовлетворительно» - алгоритм разработан и соответствует заданию.</w:t>
            </w:r>
          </w:p>
        </w:tc>
        <w:tc>
          <w:tcPr>
            <w:tcW w:w="2800" w:type="dxa"/>
          </w:tcPr>
          <w:p w14:paraId="77A86FCD" w14:textId="77777777" w:rsidR="001C52E5" w:rsidRPr="00F3026F" w:rsidRDefault="001C52E5" w:rsidP="00303E7F">
            <w:pPr>
              <w:suppressAutoHyphens/>
              <w:rPr>
                <w:i/>
              </w:rPr>
            </w:pPr>
          </w:p>
        </w:tc>
      </w:tr>
      <w:tr w:rsidR="001C52E5" w:rsidRPr="00F3026F" w14:paraId="38CB39C6" w14:textId="77777777" w:rsidTr="001C52E5">
        <w:trPr>
          <w:trHeight w:val="698"/>
        </w:trPr>
        <w:tc>
          <w:tcPr>
            <w:tcW w:w="3276" w:type="dxa"/>
          </w:tcPr>
          <w:p w14:paraId="1479A9CF" w14:textId="77777777" w:rsidR="001C52E5" w:rsidRPr="00F3026F" w:rsidRDefault="001C52E5" w:rsidP="00303E7F">
            <w:pPr>
              <w:suppressAutoHyphens/>
              <w:rPr>
                <w:i/>
              </w:rPr>
            </w:pPr>
            <w:r w:rsidRPr="00F3026F">
              <w:rPr>
                <w:b/>
                <w:lang w:eastAsia="en-US"/>
              </w:rPr>
              <w:t>ПК 2.2.</w:t>
            </w:r>
            <w:r w:rsidRPr="00F3026F">
              <w:rPr>
                <w:lang w:eastAsia="en-US"/>
              </w:rPr>
              <w:t xml:space="preserve"> Устранять аварии и повреждения оборудования инфокоммуникационных систем.</w:t>
            </w:r>
          </w:p>
        </w:tc>
        <w:tc>
          <w:tcPr>
            <w:tcW w:w="3529" w:type="dxa"/>
          </w:tcPr>
          <w:p w14:paraId="1A742518" w14:textId="77777777" w:rsidR="001C52E5" w:rsidRPr="00F3026F" w:rsidRDefault="001C52E5" w:rsidP="00303E7F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74BFDAB7" w14:textId="77777777" w:rsidR="001C52E5" w:rsidRPr="00F3026F" w:rsidRDefault="001C52E5" w:rsidP="00303E7F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7F3685E1" w14:textId="77777777" w:rsidR="001C52E5" w:rsidRPr="00F3026F" w:rsidRDefault="001C52E5" w:rsidP="00303E7F">
            <w:pPr>
              <w:rPr>
                <w:bCs/>
                <w:lang w:eastAsia="en-US"/>
              </w:rPr>
            </w:pPr>
          </w:p>
          <w:p w14:paraId="69BAFC0D" w14:textId="77777777" w:rsidR="001C52E5" w:rsidRPr="00F3026F" w:rsidRDefault="001C52E5" w:rsidP="00303E7F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>Оценка «удовлетворительно» - алгоритм разработан и соответствует заданию.</w:t>
            </w:r>
          </w:p>
        </w:tc>
        <w:tc>
          <w:tcPr>
            <w:tcW w:w="2800" w:type="dxa"/>
          </w:tcPr>
          <w:p w14:paraId="45646D8B" w14:textId="77777777" w:rsidR="001C52E5" w:rsidRPr="00F3026F" w:rsidRDefault="001C52E5" w:rsidP="00303E7F">
            <w:pPr>
              <w:suppressAutoHyphens/>
              <w:rPr>
                <w:i/>
              </w:rPr>
            </w:pPr>
          </w:p>
        </w:tc>
      </w:tr>
      <w:tr w:rsidR="001C52E5" w:rsidRPr="00F3026F" w14:paraId="1FD79E95" w14:textId="77777777" w:rsidTr="001C52E5">
        <w:trPr>
          <w:trHeight w:val="698"/>
        </w:trPr>
        <w:tc>
          <w:tcPr>
            <w:tcW w:w="3276" w:type="dxa"/>
          </w:tcPr>
          <w:p w14:paraId="67743752" w14:textId="77777777" w:rsidR="001C52E5" w:rsidRPr="00F3026F" w:rsidRDefault="001C52E5" w:rsidP="00303E7F">
            <w:pPr>
              <w:widowControl w:val="0"/>
              <w:autoSpaceDE w:val="0"/>
              <w:autoSpaceDN w:val="0"/>
              <w:adjustRightInd w:val="0"/>
            </w:pPr>
            <w:r w:rsidRPr="00F3026F">
              <w:rPr>
                <w:b/>
              </w:rPr>
              <w:t>ПК 2.3.</w:t>
            </w:r>
            <w:r w:rsidRPr="00F3026F">
              <w:t xml:space="preserve"> Разрабатывать проекты инфокоммуникационных сетей и систем связи для предприятий и компаний малого и среднего бизнеса. </w:t>
            </w:r>
          </w:p>
        </w:tc>
        <w:tc>
          <w:tcPr>
            <w:tcW w:w="3529" w:type="dxa"/>
          </w:tcPr>
          <w:p w14:paraId="707B2F2F" w14:textId="77777777" w:rsidR="001C52E5" w:rsidRPr="00F3026F" w:rsidRDefault="001C52E5" w:rsidP="00303E7F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 xml:space="preserve">Оценка «отлично» - техническое задание проанализировано, алгоритм разработан, соответствует техническому заданию и оформлен в соответствии со стандартами, пояснены его основные структуры. </w:t>
            </w:r>
          </w:p>
          <w:p w14:paraId="40CE1B94" w14:textId="77777777" w:rsidR="001C52E5" w:rsidRPr="00F3026F" w:rsidRDefault="001C52E5" w:rsidP="00303E7F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lastRenderedPageBreak/>
              <w:t xml:space="preserve">Оценка «хорошо» -алгоритм разработан, оформлен в соответствии со стандартами и соответствует заданию, пояснены его основные структуры. </w:t>
            </w:r>
          </w:p>
          <w:p w14:paraId="3E04E032" w14:textId="77777777" w:rsidR="001C52E5" w:rsidRPr="00F3026F" w:rsidRDefault="001C52E5" w:rsidP="00303E7F">
            <w:pPr>
              <w:rPr>
                <w:bCs/>
                <w:lang w:eastAsia="en-US"/>
              </w:rPr>
            </w:pPr>
          </w:p>
          <w:p w14:paraId="5C19B96D" w14:textId="77777777" w:rsidR="001C52E5" w:rsidRPr="00F3026F" w:rsidRDefault="001C52E5" w:rsidP="00303E7F">
            <w:pPr>
              <w:rPr>
                <w:bCs/>
                <w:lang w:eastAsia="en-US"/>
              </w:rPr>
            </w:pPr>
            <w:r w:rsidRPr="00F3026F">
              <w:rPr>
                <w:bCs/>
                <w:lang w:eastAsia="en-US"/>
              </w:rPr>
              <w:t>Оценка «удовлетворительно» - алгоритм разработан и соответствует заданию.</w:t>
            </w:r>
          </w:p>
        </w:tc>
        <w:tc>
          <w:tcPr>
            <w:tcW w:w="2800" w:type="dxa"/>
          </w:tcPr>
          <w:p w14:paraId="61EB6D94" w14:textId="77777777" w:rsidR="001C52E5" w:rsidRPr="00F3026F" w:rsidRDefault="001C52E5" w:rsidP="00303E7F">
            <w:pPr>
              <w:suppressAutoHyphens/>
              <w:rPr>
                <w:i/>
              </w:rPr>
            </w:pPr>
          </w:p>
        </w:tc>
      </w:tr>
      <w:tr w:rsidR="005D1C06" w:rsidRPr="00F3026F" w14:paraId="3708F233" w14:textId="77777777" w:rsidTr="001C52E5">
        <w:trPr>
          <w:trHeight w:val="698"/>
        </w:trPr>
        <w:tc>
          <w:tcPr>
            <w:tcW w:w="3276" w:type="dxa"/>
          </w:tcPr>
          <w:p w14:paraId="2DEB8F79" w14:textId="77777777" w:rsidR="005D1C06" w:rsidRDefault="005D1C06" w:rsidP="005D1C0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Итоговая оценка </w:t>
            </w:r>
          </w:p>
          <w:p w14:paraId="40EBEA87" w14:textId="77777777" w:rsidR="005D1C06" w:rsidRDefault="005D1C06" w:rsidP="005D1C06">
            <w:pPr>
              <w:rPr>
                <w:i/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 xml:space="preserve">выводится на основе оценок за </w:t>
            </w:r>
          </w:p>
          <w:p w14:paraId="35910127" w14:textId="77777777" w:rsidR="005D1C06" w:rsidRDefault="005D1C06" w:rsidP="005D1C0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каждый вид работы по</w:t>
            </w:r>
          </w:p>
          <w:p w14:paraId="16E61348" w14:textId="77777777" w:rsidR="005D1C06" w:rsidRPr="00F3026F" w:rsidRDefault="005D1C06" w:rsidP="005D1C06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i/>
                <w:lang w:eastAsia="en-US"/>
              </w:rPr>
              <w:t>пятибалльной шкале</w:t>
            </w:r>
            <w:r>
              <w:rPr>
                <w:lang w:eastAsia="en-US"/>
              </w:rPr>
              <w:t>)</w:t>
            </w:r>
          </w:p>
        </w:tc>
        <w:tc>
          <w:tcPr>
            <w:tcW w:w="3529" w:type="dxa"/>
          </w:tcPr>
          <w:p w14:paraId="137E6A08" w14:textId="77777777" w:rsidR="005D1C06" w:rsidRPr="00F3026F" w:rsidRDefault="005D1C06" w:rsidP="00303E7F">
            <w:pPr>
              <w:rPr>
                <w:bCs/>
                <w:lang w:eastAsia="en-US"/>
              </w:rPr>
            </w:pPr>
          </w:p>
        </w:tc>
        <w:tc>
          <w:tcPr>
            <w:tcW w:w="2800" w:type="dxa"/>
          </w:tcPr>
          <w:p w14:paraId="73B66336" w14:textId="77777777" w:rsidR="005D1C06" w:rsidRPr="00F3026F" w:rsidRDefault="005D1C06" w:rsidP="00303E7F">
            <w:pPr>
              <w:rPr>
                <w:lang w:eastAsia="en-US"/>
              </w:rPr>
            </w:pPr>
          </w:p>
        </w:tc>
      </w:tr>
    </w:tbl>
    <w:p w14:paraId="6D405170" w14:textId="77777777" w:rsidR="006E72DF" w:rsidRPr="006E595D" w:rsidRDefault="006E72DF" w:rsidP="006E72DF">
      <w:pPr>
        <w:jc w:val="center"/>
        <w:rPr>
          <w:b/>
          <w:sz w:val="16"/>
          <w:szCs w:val="16"/>
        </w:rPr>
      </w:pPr>
    </w:p>
    <w:p w14:paraId="57811765" w14:textId="77777777" w:rsidR="006E72DF" w:rsidRDefault="006E72DF" w:rsidP="009C0154">
      <w:pPr>
        <w:ind w:firstLine="709"/>
        <w:jc w:val="both"/>
      </w:pPr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14:paraId="0E6B5224" w14:textId="77777777" w:rsidR="006E72DF" w:rsidRPr="006E595D" w:rsidRDefault="006E72DF" w:rsidP="006E72DF">
      <w:pPr>
        <w:jc w:val="center"/>
        <w:rPr>
          <w:sz w:val="16"/>
          <w:szCs w:val="16"/>
        </w:rPr>
      </w:pPr>
    </w:p>
    <w:p w14:paraId="463AD764" w14:textId="33F6C95D" w:rsidR="006E72DF" w:rsidRPr="006605C9" w:rsidRDefault="006E72DF" w:rsidP="006E72DF">
      <w:r w:rsidRPr="006605C9">
        <w:rPr>
          <w:b/>
        </w:rPr>
        <w:t>Характеристика профессиональной деятельности ст</w:t>
      </w:r>
      <w:r>
        <w:rPr>
          <w:b/>
        </w:rPr>
        <w:t>удента во время учебной</w:t>
      </w:r>
      <w:r w:rsidRPr="006605C9">
        <w:rPr>
          <w:b/>
        </w:rPr>
        <w:t xml:space="preserve"> практики</w:t>
      </w:r>
      <w:r w:rsidR="009C0154">
        <w:rPr>
          <w:b/>
        </w:rPr>
        <w:t xml:space="preserve"> </w:t>
      </w:r>
      <w:r w:rsidRPr="006605C9">
        <w:rPr>
          <w:b/>
        </w:rPr>
        <w:t>(</w:t>
      </w:r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14:paraId="5A65E687" w14:textId="77777777" w:rsidR="006E72DF" w:rsidRPr="006605C9" w:rsidRDefault="006E72DF" w:rsidP="006E72DF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249A2A9" w14:textId="77777777" w:rsidR="006E72DF" w:rsidRPr="006605C9" w:rsidRDefault="006E72DF" w:rsidP="006E72DF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DF1EA2A" w14:textId="77777777" w:rsidR="006E72DF" w:rsidRDefault="006E72DF" w:rsidP="006E72DF"/>
    <w:p w14:paraId="34B10CA6" w14:textId="6254D383" w:rsidR="006E72DF" w:rsidRPr="006605C9" w:rsidRDefault="006E72DF" w:rsidP="006E72DF">
      <w:r w:rsidRPr="006605C9">
        <w:t>Дата «</w:t>
      </w:r>
      <w:r>
        <w:t>_______</w:t>
      </w:r>
      <w:r w:rsidRPr="006605C9">
        <w:t>»</w:t>
      </w:r>
      <w:r>
        <w:t xml:space="preserve"> _____________________  </w:t>
      </w:r>
      <w:r w:rsidRPr="006605C9">
        <w:t>20</w:t>
      </w:r>
      <w:r w:rsidR="009C0154">
        <w:t>2</w:t>
      </w:r>
      <w:r>
        <w:t xml:space="preserve">___ </w:t>
      </w:r>
      <w:r w:rsidRPr="006605C9">
        <w:t>г.</w:t>
      </w:r>
    </w:p>
    <w:p w14:paraId="073F0969" w14:textId="77777777" w:rsidR="006E72DF" w:rsidRDefault="006E72DF" w:rsidP="006E72DF"/>
    <w:p w14:paraId="1858B11A" w14:textId="77777777" w:rsidR="006E72DF" w:rsidRDefault="006E72DF" w:rsidP="006E72DF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1D8EEF84" w14:textId="77777777" w:rsidR="006E72DF" w:rsidRDefault="006E72DF" w:rsidP="006E72DF">
      <w:r>
        <w:t xml:space="preserve">от образовательной организации        </w:t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0F874FDB" w14:textId="77777777" w:rsidR="00FB280C" w:rsidRDefault="00FB280C" w:rsidP="006E72DF"/>
    <w:p w14:paraId="550F412D" w14:textId="77777777" w:rsidR="006E72DF" w:rsidRDefault="006E72DF" w:rsidP="006E72DF">
      <w:r w:rsidRPr="006605C9">
        <w:t>Подпись руководителя базы практики</w:t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4544332A" w14:textId="77777777" w:rsidR="006E72DF" w:rsidRDefault="006E72DF" w:rsidP="006E72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 /</w:t>
      </w:r>
      <w:r w:rsidR="00FB280C">
        <w:t>__________________</w:t>
      </w:r>
      <w:r>
        <w:t>/</w:t>
      </w:r>
    </w:p>
    <w:p w14:paraId="646BA799" w14:textId="77777777" w:rsidR="006E72DF" w:rsidRPr="006605C9" w:rsidRDefault="006E72DF" w:rsidP="006E72DF">
      <w:r>
        <w:t>МП</w:t>
      </w:r>
    </w:p>
    <w:p w14:paraId="11099484" w14:textId="77777777" w:rsidR="00D81986" w:rsidRPr="00A77B5D" w:rsidRDefault="00D81986" w:rsidP="006E72DF">
      <w:pPr>
        <w:jc w:val="center"/>
      </w:pPr>
    </w:p>
    <w:sectPr w:rsidR="00D81986" w:rsidRPr="00A77B5D" w:rsidSect="00507208">
      <w:footerReference w:type="even" r:id="rId8"/>
      <w:footerReference w:type="default" r:id="rId9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B1D6B" w14:textId="77777777" w:rsidR="00303E7F" w:rsidRDefault="00303E7F">
      <w:r>
        <w:separator/>
      </w:r>
    </w:p>
  </w:endnote>
  <w:endnote w:type="continuationSeparator" w:id="0">
    <w:p w14:paraId="14E23C48" w14:textId="77777777" w:rsidR="00303E7F" w:rsidRDefault="0030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7BFB9" w14:textId="77777777" w:rsidR="00303E7F" w:rsidRDefault="00303E7F" w:rsidP="00F9210B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2182EEEE" w14:textId="77777777" w:rsidR="00303E7F" w:rsidRDefault="00303E7F" w:rsidP="0011734C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14CAF" w14:textId="77777777" w:rsidR="00303E7F" w:rsidRDefault="00303E7F" w:rsidP="00F9210B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02856">
      <w:rPr>
        <w:rStyle w:val="aa"/>
        <w:noProof/>
      </w:rPr>
      <w:t>11</w:t>
    </w:r>
    <w:r>
      <w:rPr>
        <w:rStyle w:val="aa"/>
      </w:rPr>
      <w:fldChar w:fldCharType="end"/>
    </w:r>
  </w:p>
  <w:p w14:paraId="7087A692" w14:textId="77777777" w:rsidR="00303E7F" w:rsidRDefault="00303E7F" w:rsidP="0011734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35010" w14:textId="77777777" w:rsidR="00303E7F" w:rsidRDefault="00303E7F">
      <w:r>
        <w:separator/>
      </w:r>
    </w:p>
  </w:footnote>
  <w:footnote w:type="continuationSeparator" w:id="0">
    <w:p w14:paraId="486763F8" w14:textId="77777777" w:rsidR="00303E7F" w:rsidRDefault="00303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 w15:restartNumberingAfterBreak="0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87A6C"/>
    <w:multiLevelType w:val="multilevel"/>
    <w:tmpl w:val="A5F2E52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13BF494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46E9D"/>
    <w:multiLevelType w:val="multilevel"/>
    <w:tmpl w:val="30604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2CFF6691"/>
    <w:multiLevelType w:val="hybridMultilevel"/>
    <w:tmpl w:val="3C90C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074FE"/>
    <w:multiLevelType w:val="hybridMultilevel"/>
    <w:tmpl w:val="8BB405FE"/>
    <w:lvl w:ilvl="0" w:tplc="277054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1BB043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14"/>
  </w:num>
  <w:num w:numId="10">
    <w:abstractNumId w:val="13"/>
  </w:num>
  <w:num w:numId="11">
    <w:abstractNumId w:val="12"/>
  </w:num>
  <w:num w:numId="12">
    <w:abstractNumId w:val="16"/>
  </w:num>
  <w:num w:numId="13">
    <w:abstractNumId w:val="17"/>
  </w:num>
  <w:num w:numId="14">
    <w:abstractNumId w:val="8"/>
  </w:num>
  <w:num w:numId="15">
    <w:abstractNumId w:val="15"/>
  </w:num>
  <w:num w:numId="16">
    <w:abstractNumId w:val="10"/>
  </w:num>
  <w:num w:numId="17">
    <w:abstractNumId w:val="5"/>
  </w:num>
  <w:num w:numId="18">
    <w:abstractNumId w:val="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5A1"/>
    <w:rsid w:val="00000BB6"/>
    <w:rsid w:val="00002B55"/>
    <w:rsid w:val="00046CF4"/>
    <w:rsid w:val="000865B8"/>
    <w:rsid w:val="00090D37"/>
    <w:rsid w:val="00095966"/>
    <w:rsid w:val="000B016D"/>
    <w:rsid w:val="000B0A95"/>
    <w:rsid w:val="000D76B7"/>
    <w:rsid w:val="0010345E"/>
    <w:rsid w:val="00107099"/>
    <w:rsid w:val="0011734C"/>
    <w:rsid w:val="001335A3"/>
    <w:rsid w:val="00192B35"/>
    <w:rsid w:val="0019455B"/>
    <w:rsid w:val="001A5B06"/>
    <w:rsid w:val="001C52E5"/>
    <w:rsid w:val="001D2564"/>
    <w:rsid w:val="001F6419"/>
    <w:rsid w:val="00212134"/>
    <w:rsid w:val="00221D97"/>
    <w:rsid w:val="00264C9C"/>
    <w:rsid w:val="0027124F"/>
    <w:rsid w:val="002C4C8F"/>
    <w:rsid w:val="00303E7F"/>
    <w:rsid w:val="0031346B"/>
    <w:rsid w:val="003803BF"/>
    <w:rsid w:val="003832BA"/>
    <w:rsid w:val="00393117"/>
    <w:rsid w:val="003A3E78"/>
    <w:rsid w:val="003B6E00"/>
    <w:rsid w:val="003D3B2C"/>
    <w:rsid w:val="003F1EAB"/>
    <w:rsid w:val="00405A65"/>
    <w:rsid w:val="00432D94"/>
    <w:rsid w:val="004968E0"/>
    <w:rsid w:val="00497F21"/>
    <w:rsid w:val="004E53F4"/>
    <w:rsid w:val="00507208"/>
    <w:rsid w:val="00532C10"/>
    <w:rsid w:val="00556C82"/>
    <w:rsid w:val="0057022D"/>
    <w:rsid w:val="00587C6C"/>
    <w:rsid w:val="005D1C06"/>
    <w:rsid w:val="005D47B6"/>
    <w:rsid w:val="005E49EB"/>
    <w:rsid w:val="00600573"/>
    <w:rsid w:val="00610AEA"/>
    <w:rsid w:val="00614624"/>
    <w:rsid w:val="006379ED"/>
    <w:rsid w:val="0069216C"/>
    <w:rsid w:val="00695598"/>
    <w:rsid w:val="006A10F8"/>
    <w:rsid w:val="006A42CD"/>
    <w:rsid w:val="006C02E6"/>
    <w:rsid w:val="006E72DF"/>
    <w:rsid w:val="00743B92"/>
    <w:rsid w:val="00764FE0"/>
    <w:rsid w:val="007714CF"/>
    <w:rsid w:val="00782A2F"/>
    <w:rsid w:val="007916C0"/>
    <w:rsid w:val="007A18B1"/>
    <w:rsid w:val="007B479A"/>
    <w:rsid w:val="007C4F9B"/>
    <w:rsid w:val="00802A39"/>
    <w:rsid w:val="00805368"/>
    <w:rsid w:val="008263B3"/>
    <w:rsid w:val="00842C55"/>
    <w:rsid w:val="00846671"/>
    <w:rsid w:val="008475EB"/>
    <w:rsid w:val="008725A1"/>
    <w:rsid w:val="008C0BFE"/>
    <w:rsid w:val="008D72D0"/>
    <w:rsid w:val="008E03DA"/>
    <w:rsid w:val="009405CA"/>
    <w:rsid w:val="009405E0"/>
    <w:rsid w:val="00945115"/>
    <w:rsid w:val="00952ED6"/>
    <w:rsid w:val="00977125"/>
    <w:rsid w:val="009A2385"/>
    <w:rsid w:val="009A4A72"/>
    <w:rsid w:val="009C0154"/>
    <w:rsid w:val="009F614C"/>
    <w:rsid w:val="00A05F15"/>
    <w:rsid w:val="00A32616"/>
    <w:rsid w:val="00A4421F"/>
    <w:rsid w:val="00A53CB7"/>
    <w:rsid w:val="00A5704F"/>
    <w:rsid w:val="00A77B5D"/>
    <w:rsid w:val="00AC3FA8"/>
    <w:rsid w:val="00B122AC"/>
    <w:rsid w:val="00B34E13"/>
    <w:rsid w:val="00B90A94"/>
    <w:rsid w:val="00BC1731"/>
    <w:rsid w:val="00BD1CE9"/>
    <w:rsid w:val="00BD4C9C"/>
    <w:rsid w:val="00C02700"/>
    <w:rsid w:val="00C555BB"/>
    <w:rsid w:val="00C975C7"/>
    <w:rsid w:val="00D179C7"/>
    <w:rsid w:val="00D20320"/>
    <w:rsid w:val="00D20BD1"/>
    <w:rsid w:val="00D76E8F"/>
    <w:rsid w:val="00D81986"/>
    <w:rsid w:val="00D8231E"/>
    <w:rsid w:val="00DA0F6F"/>
    <w:rsid w:val="00DE652E"/>
    <w:rsid w:val="00E065EB"/>
    <w:rsid w:val="00E1107C"/>
    <w:rsid w:val="00E22183"/>
    <w:rsid w:val="00E22921"/>
    <w:rsid w:val="00E71A29"/>
    <w:rsid w:val="00EF35FC"/>
    <w:rsid w:val="00F02856"/>
    <w:rsid w:val="00F373F9"/>
    <w:rsid w:val="00F46257"/>
    <w:rsid w:val="00F839E3"/>
    <w:rsid w:val="00F86387"/>
    <w:rsid w:val="00F9136B"/>
    <w:rsid w:val="00F9210B"/>
    <w:rsid w:val="00F97832"/>
    <w:rsid w:val="00FA6F2F"/>
    <w:rsid w:val="00FB2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AE4D9"/>
  <w15:docId w15:val="{21285A79-4F8E-41BD-B506-EB0E23E28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35A3"/>
    <w:rPr>
      <w:rFonts w:eastAsia="Calibri"/>
      <w:sz w:val="24"/>
      <w:szCs w:val="24"/>
    </w:rPr>
  </w:style>
  <w:style w:type="paragraph" w:styleId="1">
    <w:name w:val="heading 1"/>
    <w:basedOn w:val="a"/>
    <w:next w:val="a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1213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8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9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1734C"/>
  </w:style>
  <w:style w:type="character" w:customStyle="1" w:styleId="20">
    <w:name w:val="Заголовок 2 Знак"/>
    <w:basedOn w:val="a0"/>
    <w:link w:val="2"/>
    <w:semiHidden/>
    <w:rsid w:val="002121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b">
    <w:name w:val="Emphasis"/>
    <w:uiPriority w:val="20"/>
    <w:qFormat/>
    <w:rsid w:val="00212134"/>
    <w:rPr>
      <w:rFonts w:cs="Times New Roman"/>
      <w:i/>
    </w:rPr>
  </w:style>
  <w:style w:type="paragraph" w:styleId="ac">
    <w:name w:val="List Paragraph"/>
    <w:basedOn w:val="a"/>
    <w:link w:val="ad"/>
    <w:uiPriority w:val="34"/>
    <w:qFormat/>
    <w:rsid w:val="00212134"/>
    <w:pPr>
      <w:spacing w:before="120" w:after="120"/>
      <w:ind w:left="708"/>
    </w:pPr>
    <w:rPr>
      <w:rFonts w:eastAsia="Times New Roman"/>
      <w:szCs w:val="20"/>
    </w:rPr>
  </w:style>
  <w:style w:type="character" w:customStyle="1" w:styleId="ad">
    <w:name w:val="Абзац списка Знак"/>
    <w:link w:val="ac"/>
    <w:uiPriority w:val="34"/>
    <w:locked/>
    <w:rsid w:val="00212134"/>
    <w:rPr>
      <w:sz w:val="24"/>
    </w:rPr>
  </w:style>
  <w:style w:type="character" w:styleId="ae">
    <w:name w:val="Hyperlink"/>
    <w:basedOn w:val="a0"/>
    <w:uiPriority w:val="99"/>
    <w:unhideWhenUsed/>
    <w:rsid w:val="00212134"/>
    <w:rPr>
      <w:color w:val="0000FF"/>
      <w:u w:val="single"/>
    </w:rPr>
  </w:style>
  <w:style w:type="paragraph" w:styleId="af">
    <w:name w:val="Normal (Web)"/>
    <w:basedOn w:val="a"/>
    <w:uiPriority w:val="99"/>
    <w:rsid w:val="00212134"/>
    <w:pPr>
      <w:widowControl w:val="0"/>
    </w:pPr>
    <w:rPr>
      <w:rFonts w:eastAsia="Times New Roman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7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UGKR\Downloads\znaniu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2924</Words>
  <Characters>16670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SPecialiST RePack</Company>
  <LinksUpToDate>false</LinksUpToDate>
  <CharactersWithSpaces>19555</CharactersWithSpaces>
  <SharedDoc>false</SharedDoc>
  <HLinks>
    <vt:vector size="6" baseType="variant">
      <vt:variant>
        <vt:i4>7929958</vt:i4>
      </vt:variant>
      <vt:variant>
        <vt:i4>0</vt:i4>
      </vt:variant>
      <vt:variant>
        <vt:i4>0</vt:i4>
      </vt:variant>
      <vt:variant>
        <vt:i4>5</vt:i4>
      </vt:variant>
      <vt:variant>
        <vt:lpwstr>C:\Users\UGKR\Downloads\znanium.com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dc:subject/>
  <dc:creator>artamonova</dc:creator>
  <cp:keywords/>
  <cp:lastModifiedBy>Елистратова Э.Р.</cp:lastModifiedBy>
  <cp:revision>9</cp:revision>
  <cp:lastPrinted>2014-11-29T08:53:00Z</cp:lastPrinted>
  <dcterms:created xsi:type="dcterms:W3CDTF">2019-04-10T03:05:00Z</dcterms:created>
  <dcterms:modified xsi:type="dcterms:W3CDTF">2021-02-01T14:23:00Z</dcterms:modified>
</cp:coreProperties>
</file>